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jc w:val="center"/>
        <w:tblLook w:firstColumn="1" w:firstRow="1" w:lastColumn="0" w:lastRow="0" w:noHBand="0" w:noVBand="1" w:val="04A0"/>
      </w:tblPr>
      <w:tblGrid>
        <w:gridCol w:w="7087"/>
        <w:gridCol w:w="2551"/>
      </w:tblGrid>
      <w:tr>
        <w:tc>
          <w:tcPr>
            <w:tcW w:type="dxa" w:w="4819"/>
            <w:tcBorders>
              <w:top w:val="nil" w:sz="4" w:space="0" w:color="auto"/>
              <w:bottom w:val="nil" w:sz="4" w:space="0" w:color="auto"/>
              <w:left w:val="nil" w:sz="4" w:space="0" w:color="auto"/>
              <w:right w:val="nil" w:sz="4" w:space="0" w:color="auto"/>
            </w:tcBorders>
          </w:tcPr>
          <w:p>
            <w:r/>
            <w:r>
              <w:rPr>
                <w:rFonts w:eastAsia="宋体" w:ascii="Arial" w:hAnsi="Arial"/>
                <w:rFonts w:ascii="Arial" w:hAnsi="Arial"/>
                <w:b/>
                <w:color w:val="1F497D"/>
                <w:sz w:val="26"/>
              </w:rPr>
              <w:t>JIANGXI UNIVERSITY OF FINANCE AND ECONOMICS</w:t>
            </w:r>
          </w:p>
          <w:p>
            <w:pPr>
              <w:spacing w:after="40"/>
              <w:jc w:val="left"/>
            </w:pPr>
            <w:r>
              <w:rPr>
                <w:rFonts w:eastAsia="宋体" w:ascii="Arial" w:hAnsi="Arial"/>
                <w:rFonts w:ascii="Arial" w:hAnsi="Arial"/>
                <w:b w:val="0"/>
                <w:i/>
                <w:color w:val="4472C4"/>
                <w:sz w:val="20"/>
              </w:rPr>
              <w:t>In Cooperation with University of Essex, United Kingdom</w:t>
            </w:r>
          </w:p>
          <w:p>
            <w:pPr>
              <w:spacing w:after="40"/>
              <w:jc w:val="left"/>
            </w:pPr>
            <w:r>
              <w:rPr>
                <w:rFonts w:eastAsia="宋体" w:ascii="Arial" w:hAnsi="Arial"/>
                <w:rFonts w:ascii="Arial" w:hAnsi="Arial"/>
                <w:b w:val="0"/>
                <w:i w:val="0"/>
                <w:sz w:val="10"/>
              </w:rPr>
            </w:r>
          </w:p>
          <w:p>
            <w:pPr>
              <w:spacing w:after="40"/>
              <w:jc w:val="left"/>
            </w:pPr>
            <w:r>
              <w:rPr>
                <w:rFonts w:eastAsia="宋体" w:ascii="Arial" w:hAnsi="Arial"/>
                <w:rFonts w:ascii="Arial" w:hAnsi="Arial"/>
                <w:b/>
                <w:i w:val="0"/>
                <w:color w:val="1F497D"/>
                <w:sz w:val="28"/>
              </w:rPr>
              <w:t>APPLICATION FOR ADMISSION</w:t>
            </w:r>
          </w:p>
          <w:p>
            <w:pPr>
              <w:spacing w:after="40"/>
              <w:jc w:val="left"/>
            </w:pPr>
            <w:r>
              <w:rPr>
                <w:rFonts w:eastAsia="宋体" w:ascii="Arial" w:hAnsi="Arial"/>
                <w:rFonts w:ascii="Arial" w:hAnsi="Arial"/>
                <w:b w:val="0"/>
                <w:i/>
                <w:sz w:val="20"/>
              </w:rPr>
              <w:t>Postgraduate Cooperative Education Programme</w:t>
            </w:r>
          </w:p>
          <w:p>
            <w:pPr>
              <w:spacing w:after="40"/>
              <w:jc w:val="left"/>
            </w:pPr>
            <w:r>
              <w:rPr>
                <w:rFonts w:eastAsia="宋体" w:ascii="Arial" w:hAnsi="Arial"/>
                <w:rFonts w:ascii="Arial" w:hAnsi="Arial"/>
                <w:b/>
                <w:i w:val="0"/>
                <w:sz w:val="20"/>
              </w:rPr>
              <w:t>MSc Financial Technology  |  MSc Economics with Data Science</w:t>
            </w:r>
          </w:p>
        </w:tc>
        <w:tc>
          <w:tcPr>
            <w:tcW w:type="dxa" w:w="2268"/>
            <w:tcBorders>
              <w:top w:val="nil" w:sz="4" w:space="0" w:color="auto"/>
              <w:bottom w:val="nil" w:sz="4" w:space="0" w:color="auto"/>
              <w:left w:val="nil" w:sz="4" w:space="0" w:color="auto"/>
              <w:right w:val="nil" w:sz="4" w:space="0" w:color="auto"/>
            </w:tcBorders>
            <w:vAlign w:val="center"/>
            <w:tcBorders>
              <w:top w:val="single" w:sz="6" w:space="0" w:color="2E74B5"/>
              <w:bottom w:val="single" w:sz="6" w:space="0" w:color="2E74B5"/>
              <w:left w:val="single" w:sz="6" w:space="0" w:color="2E74B5"/>
              <w:right w:val="single" w:sz="6" w:space="0" w:color="2E74B5"/>
            </w:tcBorders>
          </w:tcPr>
          <w:p>
            <w:pPr>
              <w:jc w:val="center"/>
            </w:pPr>
            <w:r/>
            <w:r>
              <w:rPr>
                <w:rFonts w:eastAsia="宋体" w:ascii="Arial" w:hAnsi="Arial"/>
                <w:rFonts w:ascii="Arial" w:hAnsi="Arial"/>
                <w:i/>
                <w:color w:val="707070"/>
                <w:sz w:val="18"/>
              </w:rPr>
              <w:t>Passport-size</w:t>
              <w:br/>
              <w:t>Photo</w:t>
              <w:br/>
              <w:t>(Required)</w:t>
            </w:r>
          </w:p>
        </w:tc>
      </w:tr>
    </w:tbl>
    <w:p/>
    <w:p>
      <w:pPr>
        <w:spacing w:before="0" w:after="80"/>
        <w:pBdr>
          <w:bottom w:val="single" w:sz="12" w:space="1" w:color="1F497D"/>
        </w:pBdr>
      </w:pPr>
    </w:p>
    <w:p>
      <w:pPr>
        <w:spacing w:before="80" w:after="40"/>
        <w:jc w:val="left"/>
      </w:pPr>
      <w:r>
        <w:rPr>
          <w:rFonts w:eastAsia="宋体" w:ascii="Arial" w:hAnsi="Arial"/>
          <w:rFonts w:ascii="Arial" w:hAnsi="Arial"/>
          <w:b/>
          <w:i w:val="0"/>
          <w:color w:val="1F497D"/>
          <w:sz w:val="22"/>
        </w:rPr>
        <w:t>Applicant Instructions</w:t>
      </w:r>
    </w:p>
    <w:p>
      <w:pPr>
        <w:spacing w:before="0" w:after="40"/>
        <w:jc w:val="left"/>
      </w:pPr>
      <w:r>
        <w:rPr>
          <w:rFonts w:eastAsia="宋体" w:ascii="Arial" w:hAnsi="Arial"/>
          <w:rFonts w:ascii="Arial" w:hAnsi="Arial"/>
          <w:b w:val="0"/>
          <w:i w:val="0"/>
          <w:sz w:val="19"/>
        </w:rPr>
        <w:t>Please read all instructions carefully before completing this form. Use BLOCK CAPITALS or type in English. Submit the completed application with all required supporting documents to:</w:t>
      </w:r>
    </w:p>
    <w:p>
      <w:pPr>
        <w:spacing w:before="0" w:after="40"/>
        <w:jc w:val="left"/>
      </w:pPr>
      <w:r>
        <w:rPr>
          <w:rFonts w:eastAsia="宋体" w:ascii="Arial" w:hAnsi="Arial"/>
          <w:rFonts w:ascii="Arial" w:hAnsi="Arial"/>
          <w:b/>
          <w:i w:val="0"/>
          <w:sz w:val="19"/>
        </w:rPr>
        <w:t>Programme Office, School of Finance, Jiangxi University of Finance and Economics</w:t>
      </w:r>
    </w:p>
    <w:p>
      <w:pPr>
        <w:spacing w:before="0" w:after="40"/>
        <w:jc w:val="left"/>
      </w:pPr>
      <w:r>
        <w:rPr>
          <w:rFonts w:eastAsia="宋体" w:ascii="Arial" w:hAnsi="Arial"/>
          <w:rFonts w:ascii="Arial" w:hAnsi="Arial"/>
          <w:b w:val="0"/>
          <w:i w:val="0"/>
          <w:sz w:val="19"/>
        </w:rPr>
        <w:t>No.169 Shuanggang East Street, Changbei Economic Development Zone, Nanchang, Jiangxi 330013, P.R. China</w:t>
      </w:r>
    </w:p>
    <w:p>
      <w:pPr>
        <w:spacing w:before="0" w:after="40"/>
        <w:jc w:val="left"/>
      </w:pPr>
      <w:r>
        <w:rPr>
          <w:rFonts w:eastAsia="宋体" w:ascii="Arial" w:hAnsi="Arial"/>
          <w:rFonts w:ascii="Arial" w:hAnsi="Arial"/>
          <w:b w:val="0"/>
          <w:i/>
          <w:sz w:val="19"/>
        </w:rPr>
        <w:t>Email: essex@jxufe.edu.cn   |   Tel: Please refer to the Admissions Guide</w:t>
      </w:r>
    </w:p>
    <w:p>
      <w:pPr>
        <w:spacing w:before="0" w:after="40"/>
        <w:jc w:val="left"/>
      </w:pPr>
      <w:r>
        <w:rPr>
          <w:rFonts w:eastAsia="宋体" w:ascii="Arial" w:hAnsi="Arial"/>
          <w:rFonts w:ascii="Arial" w:hAnsi="Arial"/>
          <w:b w:val="0"/>
          <w:i w:val="0"/>
          <w:sz w:val="19"/>
        </w:rPr>
        <w:t>Application Fee: RMB 600 (non-refundable, payable upon submission)</w:t>
      </w:r>
    </w:p>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vAlign w:val="center"/>
            <w:shd w:val="clear" w:color="auto" w:fill="1F497D"/>
          </w:tcPr>
          <w:p>
            <w:pPr>
              <w:jc w:val="center"/>
            </w:pPr>
            <w:r/>
            <w:r>
              <w:rPr>
                <w:rFonts w:eastAsia="宋体" w:ascii="Arial" w:hAnsi="Arial"/>
                <w:rFonts w:ascii="Arial" w:hAnsi="Arial"/>
                <w:b/>
                <w:i w:val="0"/>
                <w:color w:val="FFFFFF"/>
                <w:sz w:val="19"/>
              </w:rPr>
              <w:t>For Office Use Only</w:t>
            </w:r>
          </w:p>
        </w:tc>
        <w:tc>
          <w:tcPr>
            <w:tcW w:type="dxa" w:w="2409"/>
            <w:vAlign w:val="center"/>
            <w:shd w:val="clear" w:color="auto" w:fill="F2F2F2"/>
          </w:tcPr>
          <w:p>
            <w:pPr>
              <w:jc w:val="center"/>
            </w:pPr>
            <w:r/>
            <w:r>
              <w:rPr>
                <w:rFonts w:eastAsia="宋体" w:ascii="Arial" w:hAnsi="Arial"/>
                <w:rFonts w:ascii="Arial" w:hAnsi="Arial"/>
                <w:b w:val="0"/>
                <w:i w:val="0"/>
                <w:sz w:val="19"/>
              </w:rPr>
              <w:t>Application No.:</w:t>
            </w:r>
          </w:p>
        </w:tc>
        <w:tc>
          <w:tcPr>
            <w:tcW w:type="dxa" w:w="2409"/>
            <w:vAlign w:val="center"/>
            <w:shd w:val="clear" w:color="auto" w:fill="F2F2F2"/>
          </w:tcPr>
          <w:p>
            <w:pPr>
              <w:jc w:val="center"/>
            </w:pPr>
            <w:r/>
            <w:r>
              <w:rPr>
                <w:rFonts w:eastAsia="宋体" w:ascii="Arial" w:hAnsi="Arial"/>
                <w:rFonts w:ascii="Arial" w:hAnsi="Arial"/>
                <w:b w:val="0"/>
                <w:i w:val="0"/>
                <w:sz w:val="19"/>
              </w:rPr>
              <w:t>Date Received:</w:t>
            </w:r>
          </w:p>
        </w:tc>
        <w:tc>
          <w:tcPr>
            <w:tcW w:type="dxa" w:w="2409"/>
            <w:vAlign w:val="center"/>
            <w:shd w:val="clear" w:color="auto" w:fill="F2F2F2"/>
          </w:tcPr>
          <w:p>
            <w:pPr>
              <w:jc w:val="center"/>
            </w:pPr>
            <w:r/>
            <w:r>
              <w:rPr>
                <w:rFonts w:eastAsia="宋体" w:ascii="Arial" w:hAnsi="Arial"/>
                <w:rFonts w:ascii="Arial" w:hAnsi="Arial"/>
                <w:b w:val="0"/>
                <w:i w:val="0"/>
                <w:sz w:val="19"/>
              </w:rPr>
              <w:t>Result:</w:t>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PROGRAMME SELECTION</w:t>
            </w:r>
          </w:p>
        </w:tc>
      </w:tr>
    </w:tbl>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vAlign w:val="center"/>
            <w:shd w:val="clear" w:color="auto" w:fill="DEEAF1"/>
          </w:tcPr>
          <w:p>
            <w:pPr>
              <w:jc w:val="left"/>
            </w:pPr>
            <w:r/>
            <w:r>
              <w:rPr>
                <w:rFonts w:eastAsia="宋体" w:ascii="Arial" w:hAnsi="Arial"/>
                <w:rFonts w:ascii="Arial" w:hAnsi="Arial"/>
                <w:b/>
                <w:i w:val="0"/>
                <w:sz w:val="20"/>
              </w:rPr>
              <w:t>Programme Applied For:</w:t>
            </w:r>
          </w:p>
        </w:tc>
        <w:tc>
          <w:tcPr>
            <w:tcW w:type="dxa" w:w="2409"/>
            <w:vAlign w:val="center"/>
          </w:tcPr>
          <w:p>
            <w:pPr>
              <w:jc w:val="left"/>
            </w:pPr>
            <w:r/>
            <w:r>
              <w:rPr>
                <w:rFonts w:eastAsia="宋体" w:ascii="Arial" w:hAnsi="Arial"/>
                <w:rFonts w:ascii="Arial" w:hAnsi="Arial"/>
                <w:b w:val="0"/>
                <w:i w:val="0"/>
                <w:sz w:val="20"/>
              </w:rPr>
              <w:t>☐  MSc Financial Technology</w:t>
            </w:r>
          </w:p>
        </w:tc>
        <w:tc>
          <w:tcPr>
            <w:tcW w:type="dxa" w:w="4818"/>
            <w:gridSpan w:val="2"/>
            <w:vAlign w:val="center"/>
          </w:tcPr>
          <w:p>
            <w:pPr>
              <w:jc w:val="left"/>
            </w:pPr>
            <w:r/>
            <w:r>
              <w:rPr>
                <w:rFonts w:eastAsia="宋体" w:ascii="Arial" w:hAnsi="Arial"/>
                <w:rFonts w:ascii="Arial" w:hAnsi="Arial"/>
                <w:b w:val="0"/>
                <w:i w:val="0"/>
                <w:sz w:val="20"/>
              </w:rPr>
              <w:t>☐  MSc Economics with Data Science</w:t>
            </w:r>
          </w:p>
          <w:p>
            <w:pPr>
              <w:jc w:val="left"/>
            </w:pPr>
            <w:r/>
            <w:r>
              <w:rPr>
                <w:rFonts w:eastAsia="宋体" w:ascii="Arial" w:hAnsi="Arial"/>
                <w:rFonts w:ascii="Arial" w:hAnsi="Arial"/>
                <w:b w:val="0"/>
                <w:i w:val="0"/>
                <w:sz w:val="20"/>
              </w:rPr>
            </w:r>
          </w:p>
        </w:tc>
      </w:tr>
      <w:tr>
        <w:tc>
          <w:tcPr>
            <w:tcW w:type="dxa" w:w="2409"/>
            <w:vAlign w:val="center"/>
            <w:shd w:val="clear" w:color="auto" w:fill="DEEAF1"/>
          </w:tcPr>
          <w:p>
            <w:pPr>
              <w:jc w:val="left"/>
            </w:pPr>
            <w:r/>
            <w:r>
              <w:rPr>
                <w:rFonts w:eastAsia="宋体" w:ascii="Arial" w:hAnsi="Arial"/>
                <w:rFonts w:ascii="Arial" w:hAnsi="Arial"/>
                <w:b/>
                <w:i w:val="0"/>
                <w:sz w:val="20"/>
              </w:rPr>
              <w:t>Intended Intake:</w:t>
            </w:r>
          </w:p>
        </w:tc>
        <w:tc>
          <w:tcPr>
            <w:tcW w:type="dxa" w:w="2409"/>
            <w:vAlign w:val="center"/>
          </w:tcPr>
          <w:p>
            <w:pPr>
              <w:jc w:val="left"/>
            </w:pPr>
            <w:r/>
            <w:r>
              <w:rPr>
                <w:rFonts w:eastAsia="宋体" w:ascii="Arial" w:hAnsi="Arial"/>
                <w:rFonts w:ascii="Arial" w:hAnsi="Arial"/>
                <w:b w:val="0"/>
                <w:i w:val="0"/>
                <w:sz w:val="20"/>
              </w:rPr>
              <w:t>☐  Batch 1 (Aug/Sep 2026)</w:t>
            </w:r>
          </w:p>
        </w:tc>
        <w:tc>
          <w:tcPr>
            <w:tcW w:type="dxa" w:w="2409"/>
            <w:vAlign w:val="center"/>
          </w:tcPr>
          <w:p>
            <w:pPr>
              <w:jc w:val="left"/>
            </w:pPr>
            <w:r/>
            <w:r>
              <w:rPr>
                <w:rFonts w:eastAsia="宋体" w:ascii="Arial" w:hAnsi="Arial"/>
                <w:rFonts w:ascii="Arial" w:hAnsi="Arial"/>
                <w:b w:val="0"/>
                <w:i w:val="0"/>
                <w:sz w:val="20"/>
              </w:rPr>
              <w:t>☐  Batch 2 (Oct/Nov 2026)</w:t>
            </w:r>
          </w:p>
        </w:tc>
        <w:tc>
          <w:tcPr>
            <w:tcW w:type="dxa" w:w="2409"/>
            <w:vAlign w:val="center"/>
          </w:tcPr>
          <w:p>
            <w:pPr>
              <w:jc w:val="left"/>
            </w:pPr>
            <w:r/>
            <w:r>
              <w:rPr>
                <w:rFonts w:eastAsia="宋体" w:ascii="Arial" w:hAnsi="Arial"/>
                <w:rFonts w:ascii="Arial" w:hAnsi="Arial"/>
                <w:b w:val="0"/>
                <w:i w:val="0"/>
                <w:sz w:val="20"/>
              </w:rPr>
              <w:t>☐  Other: _______________</w:t>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PART 1 — PERSONAL INFORMATION</w:t>
            </w:r>
          </w:p>
        </w:tc>
      </w:tr>
    </w:tbl>
    <w:p/>
    <w:tbl>
      <w:tblPr>
        <w:tblStyle w:val="TableGrid"/>
        <w:tblW w:type="auto" w:w="0"/>
        <w:jc w:val="center"/>
        <w:tblLook w:firstColumn="1" w:firstRow="1" w:lastColumn="0" w:lastRow="0" w:noHBand="0" w:noVBand="1" w:val="04A0"/>
      </w:tblPr>
      <w:tblGrid>
        <w:gridCol w:w="1928"/>
        <w:gridCol w:w="1928"/>
        <w:gridCol w:w="1928"/>
        <w:gridCol w:w="1928"/>
        <w:gridCol w:w="1928"/>
      </w:tblGrid>
      <w:tr>
        <w:tc>
          <w:tcPr>
            <w:tcW w:type="dxa" w:w="1928"/>
            <w:vAlign w:val="center"/>
            <w:shd w:val="clear" w:color="auto" w:fill="DEEAF1"/>
          </w:tcPr>
          <w:p>
            <w:pPr>
              <w:jc w:val="left"/>
            </w:pPr>
            <w:r/>
            <w:r>
              <w:rPr>
                <w:rFonts w:eastAsia="宋体" w:ascii="Arial" w:hAnsi="Arial"/>
                <w:rFonts w:ascii="Arial" w:hAnsi="Arial"/>
                <w:b/>
                <w:i w:val="0"/>
                <w:sz w:val="19"/>
              </w:rPr>
              <w:t>Family Name (Last Name):</w:t>
            </w:r>
          </w:p>
        </w:tc>
        <w:tc>
          <w:tcPr>
            <w:tcW w:type="dxa" w:w="1928"/>
            <w:vAlign w:val="center"/>
          </w:tcPr>
          <w:p>
            <w:pPr>
              <w:jc w:val="left"/>
            </w:pPr>
            <w:r/>
            <w:r>
              <w:rPr>
                <w:rFonts w:eastAsia="宋体" w:ascii="Arial" w:hAnsi="Arial"/>
                <w:rFonts w:ascii="Arial" w:hAnsi="Arial"/>
                <w:b w:val="0"/>
                <w:i w:val="0"/>
                <w:sz w:val="19"/>
              </w:rPr>
            </w:r>
          </w:p>
        </w:tc>
        <w:tc>
          <w:tcPr>
            <w:tcW w:type="dxa" w:w="1928"/>
            <w:vAlign w:val="center"/>
            <w:shd w:val="clear" w:color="auto" w:fill="DEEAF1"/>
          </w:tcPr>
          <w:p>
            <w:pPr>
              <w:jc w:val="left"/>
            </w:pPr>
            <w:r/>
            <w:r>
              <w:rPr>
                <w:rFonts w:eastAsia="宋体" w:ascii="Arial" w:hAnsi="Arial"/>
                <w:rFonts w:ascii="Arial" w:hAnsi="Arial"/>
                <w:b/>
                <w:i w:val="0"/>
                <w:sz w:val="19"/>
              </w:rPr>
              <w:t>Given Name (First Name):</w:t>
            </w:r>
          </w:p>
        </w:tc>
        <w:tc>
          <w:tcPr>
            <w:tcW w:type="dxa" w:w="1928"/>
            <w:vAlign w:val="center"/>
          </w:tcPr>
          <w:p>
            <w:pPr>
              <w:jc w:val="left"/>
            </w:pPr>
            <w:r/>
            <w:r>
              <w:rPr>
                <w:rFonts w:eastAsia="宋体" w:ascii="Arial" w:hAnsi="Arial"/>
                <w:rFonts w:ascii="Arial" w:hAnsi="Arial"/>
                <w:b w:val="0"/>
                <w:i w:val="0"/>
                <w:sz w:val="19"/>
              </w:rPr>
            </w:r>
          </w:p>
        </w:tc>
        <w:tc>
          <w:tcPr>
            <w:tcW w:type="dxa" w:w="1928"/>
            <w:vAlign w:val="center"/>
            <w:shd w:val="clear" w:color="auto" w:fill="DEEAF1"/>
          </w:tcPr>
          <w:p>
            <w:pPr>
              <w:jc w:val="left"/>
            </w:pPr>
            <w:r/>
            <w:r>
              <w:rPr>
                <w:rFonts w:eastAsia="宋体" w:ascii="Arial" w:hAnsi="Arial"/>
                <w:rFonts w:ascii="Arial" w:hAnsi="Arial"/>
                <w:b/>
                <w:i w:val="0"/>
                <w:sz w:val="19"/>
              </w:rPr>
              <w:t>Middle Name:</w:t>
            </w:r>
          </w:p>
        </w:tc>
      </w:tr>
      <w:tr>
        <w:tc>
          <w:tcPr>
            <w:tcW w:type="dxa" w:w="1928"/>
            <w:vAlign w:val="center"/>
            <w:shd w:val="clear" w:color="auto" w:fill="DEEAF1"/>
          </w:tcPr>
          <w:p>
            <w:pPr>
              <w:jc w:val="left"/>
            </w:pPr>
            <w:r/>
            <w:r>
              <w:rPr>
                <w:rFonts w:eastAsia="宋体" w:ascii="Arial" w:hAnsi="Arial"/>
                <w:rFonts w:ascii="Arial" w:hAnsi="Arial"/>
                <w:b/>
                <w:i w:val="0"/>
                <w:sz w:val="19"/>
              </w:rPr>
              <w:t>Name in Chinese (if applicable):</w:t>
            </w:r>
          </w:p>
        </w:tc>
        <w:tc>
          <w:tcPr>
            <w:tcW w:type="dxa" w:w="1928"/>
            <w:vAlign w:val="center"/>
          </w:tcPr>
          <w:p>
            <w:pPr>
              <w:jc w:val="left"/>
            </w:pPr>
            <w:r/>
            <w:r>
              <w:rPr>
                <w:rFonts w:eastAsia="宋体" w:ascii="Arial" w:hAnsi="Arial"/>
                <w:rFonts w:ascii="Arial" w:hAnsi="Arial"/>
                <w:b w:val="0"/>
                <w:i w:val="0"/>
                <w:sz w:val="19"/>
              </w:rPr>
            </w:r>
          </w:p>
        </w:tc>
        <w:tc>
          <w:tcPr>
            <w:tcW w:type="dxa" w:w="1928"/>
            <w:vAlign w:val="center"/>
            <w:shd w:val="clear" w:color="auto" w:fill="DEEAF1"/>
          </w:tcPr>
          <w:p>
            <w:pPr>
              <w:jc w:val="left"/>
            </w:pPr>
            <w:r/>
            <w:r>
              <w:rPr>
                <w:rFonts w:eastAsia="宋体" w:ascii="Arial" w:hAnsi="Arial"/>
                <w:rFonts w:ascii="Arial" w:hAnsi="Arial"/>
                <w:b/>
                <w:i w:val="0"/>
                <w:sz w:val="19"/>
              </w:rPr>
              <w:t>Gender:</w:t>
            </w:r>
          </w:p>
        </w:tc>
        <w:tc>
          <w:tcPr>
            <w:tcW w:type="dxa" w:w="1928"/>
            <w:vAlign w:val="center"/>
          </w:tcPr>
          <w:p>
            <w:pPr>
              <w:jc w:val="left"/>
            </w:pPr>
            <w:r/>
            <w:r>
              <w:rPr>
                <w:rFonts w:eastAsia="宋体" w:ascii="Arial" w:hAnsi="Arial"/>
                <w:rFonts w:ascii="Arial" w:hAnsi="Arial"/>
                <w:b w:val="0"/>
                <w:i w:val="0"/>
                <w:sz w:val="19"/>
              </w:rPr>
              <w:t>☐  Male     ☐  Female</w:t>
            </w:r>
          </w:p>
        </w:tc>
        <w:tc>
          <w:tcPr>
            <w:tcW w:type="dxa" w:w="1928"/>
            <w:vAlign w:val="center"/>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vAlign w:val="center"/>
            <w:shd w:val="clear" w:color="auto" w:fill="DEEAF1"/>
          </w:tcPr>
          <w:p>
            <w:pPr>
              <w:jc w:val="left"/>
            </w:pPr>
            <w:r/>
            <w:r>
              <w:rPr>
                <w:rFonts w:eastAsia="宋体" w:ascii="Arial" w:hAnsi="Arial"/>
                <w:rFonts w:ascii="Arial" w:hAnsi="Arial"/>
                <w:b/>
                <w:i w:val="0"/>
                <w:sz w:val="19"/>
              </w:rPr>
              <w:t>Date of Birth (DD/MM/YYYY):</w:t>
            </w:r>
          </w:p>
        </w:tc>
        <w:tc>
          <w:tcPr>
            <w:tcW w:type="dxa" w:w="2409"/>
            <w:vAlign w:val="center"/>
          </w:tcPr>
          <w:p>
            <w:pPr>
              <w:jc w:val="left"/>
            </w:pPr>
            <w:r/>
            <w:r>
              <w:rPr>
                <w:rFonts w:eastAsia="宋体" w:ascii="Arial" w:hAnsi="Arial"/>
                <w:rFonts w:ascii="Arial" w:hAnsi="Arial"/>
                <w:b w:val="0"/>
                <w:i w:val="0"/>
                <w:sz w:val="19"/>
              </w:rPr>
            </w:r>
          </w:p>
        </w:tc>
        <w:tc>
          <w:tcPr>
            <w:tcW w:type="dxa" w:w="2409"/>
            <w:vAlign w:val="center"/>
            <w:shd w:val="clear" w:color="auto" w:fill="DEEAF1"/>
          </w:tcPr>
          <w:p>
            <w:pPr>
              <w:jc w:val="left"/>
            </w:pPr>
            <w:r/>
            <w:r>
              <w:rPr>
                <w:rFonts w:eastAsia="宋体" w:ascii="Arial" w:hAnsi="Arial"/>
                <w:rFonts w:ascii="Arial" w:hAnsi="Arial"/>
                <w:b/>
                <w:i w:val="0"/>
                <w:sz w:val="19"/>
              </w:rPr>
              <w:t>Place of Birth:</w:t>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Nationality:</w:t>
            </w:r>
          </w:p>
        </w:tc>
        <w:tc>
          <w:tcPr>
            <w:tcW w:type="dxa" w:w="2409"/>
            <w:vAlign w:val="center"/>
          </w:tcPr>
          <w:p>
            <w:pPr>
              <w:jc w:val="left"/>
            </w:pPr>
            <w:r/>
            <w:r>
              <w:rPr>
                <w:rFonts w:eastAsia="宋体" w:ascii="Arial" w:hAnsi="Arial"/>
                <w:rFonts w:ascii="Arial" w:hAnsi="Arial"/>
                <w:b w:val="0"/>
                <w:i w:val="0"/>
                <w:sz w:val="19"/>
              </w:rPr>
            </w:r>
          </w:p>
        </w:tc>
        <w:tc>
          <w:tcPr>
            <w:tcW w:type="dxa" w:w="2409"/>
            <w:vAlign w:val="center"/>
            <w:shd w:val="clear" w:color="auto" w:fill="DEEAF1"/>
          </w:tcPr>
          <w:p>
            <w:pPr>
              <w:jc w:val="left"/>
            </w:pPr>
            <w:r/>
            <w:r>
              <w:rPr>
                <w:rFonts w:eastAsia="宋体" w:ascii="Arial" w:hAnsi="Arial"/>
                <w:rFonts w:ascii="Arial" w:hAnsi="Arial"/>
                <w:b/>
                <w:i w:val="0"/>
                <w:sz w:val="19"/>
              </w:rPr>
              <w:t>Country of Residence:</w:t>
            </w:r>
          </w:p>
        </w:tc>
        <w:tc>
          <w:tcPr>
            <w:tcW w:type="dxa" w:w="2409"/>
            <w:vAlign w:val="center"/>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vAlign w:val="center"/>
            <w:shd w:val="clear" w:color="auto" w:fill="DEEAF1"/>
          </w:tcPr>
          <w:p>
            <w:pPr>
              <w:jc w:val="left"/>
            </w:pPr>
            <w:r/>
            <w:r>
              <w:rPr>
                <w:rFonts w:eastAsia="宋体" w:ascii="Arial" w:hAnsi="Arial"/>
                <w:rFonts w:ascii="Arial" w:hAnsi="Arial"/>
                <w:b/>
                <w:i w:val="0"/>
                <w:sz w:val="19"/>
              </w:rPr>
              <w:t>Chinese ID Card No.:</w:t>
            </w:r>
          </w:p>
        </w:tc>
        <w:tc>
          <w:tcPr>
            <w:tcW w:type="dxa" w:w="2409"/>
            <w:vAlign w:val="center"/>
          </w:tcPr>
          <w:p>
            <w:pPr>
              <w:jc w:val="left"/>
            </w:pPr>
            <w:r/>
            <w:r>
              <w:rPr>
                <w:rFonts w:eastAsia="宋体" w:ascii="Arial" w:hAnsi="Arial"/>
                <w:rFonts w:ascii="Arial" w:hAnsi="Arial"/>
                <w:b w:val="0"/>
                <w:i w:val="0"/>
                <w:sz w:val="19"/>
              </w:rPr>
            </w:r>
          </w:p>
        </w:tc>
        <w:tc>
          <w:tcPr>
            <w:tcW w:type="dxa" w:w="2409"/>
            <w:vAlign w:val="center"/>
            <w:shd w:val="clear" w:color="auto" w:fill="DEEAF1"/>
          </w:tcPr>
          <w:p>
            <w:pPr>
              <w:jc w:val="left"/>
            </w:pPr>
            <w:r/>
            <w:r>
              <w:rPr>
                <w:rFonts w:eastAsia="宋体" w:ascii="Arial" w:hAnsi="Arial"/>
                <w:rFonts w:ascii="Arial" w:hAnsi="Arial"/>
                <w:b/>
                <w:i w:val="0"/>
                <w:sz w:val="19"/>
              </w:rPr>
              <w:t>Passport No. (if held):</w:t>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Passport Issuing Country:</w:t>
            </w:r>
          </w:p>
        </w:tc>
        <w:tc>
          <w:tcPr>
            <w:tcW w:type="dxa" w:w="2409"/>
            <w:vAlign w:val="center"/>
          </w:tcPr>
          <w:p>
            <w:pPr>
              <w:jc w:val="left"/>
            </w:pPr>
            <w:r/>
            <w:r>
              <w:rPr>
                <w:rFonts w:eastAsia="宋体" w:ascii="Arial" w:hAnsi="Arial"/>
                <w:rFonts w:ascii="Arial" w:hAnsi="Arial"/>
                <w:b w:val="0"/>
                <w:i w:val="0"/>
                <w:sz w:val="19"/>
              </w:rPr>
            </w:r>
          </w:p>
        </w:tc>
        <w:tc>
          <w:tcPr>
            <w:tcW w:type="dxa" w:w="2409"/>
            <w:vAlign w:val="center"/>
            <w:shd w:val="clear" w:color="auto" w:fill="DEEAF1"/>
          </w:tcPr>
          <w:p>
            <w:pPr>
              <w:jc w:val="left"/>
            </w:pPr>
            <w:r/>
            <w:r>
              <w:rPr>
                <w:rFonts w:eastAsia="宋体" w:ascii="Arial" w:hAnsi="Arial"/>
                <w:rFonts w:ascii="Arial" w:hAnsi="Arial"/>
                <w:b/>
                <w:i w:val="0"/>
                <w:sz w:val="19"/>
              </w:rPr>
              <w:t>Passport Expiry Date:</w:t>
            </w:r>
          </w:p>
        </w:tc>
        <w:tc>
          <w:tcPr>
            <w:tcW w:type="dxa" w:w="2409"/>
            <w:vAlign w:val="center"/>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vAlign w:val="center"/>
            <w:shd w:val="clear" w:color="auto" w:fill="DEEAF1"/>
          </w:tcPr>
          <w:p>
            <w:pPr>
              <w:jc w:val="left"/>
            </w:pPr>
            <w:r/>
            <w:r>
              <w:rPr>
                <w:rFonts w:eastAsia="宋体" w:ascii="Arial" w:hAnsi="Arial"/>
                <w:rFonts w:ascii="Arial" w:hAnsi="Arial"/>
                <w:b/>
                <w:i w:val="0"/>
                <w:sz w:val="19"/>
              </w:rPr>
              <w:t>Mobile Phone No.:</w:t>
            </w:r>
          </w:p>
        </w:tc>
        <w:tc>
          <w:tcPr>
            <w:tcW w:type="dxa" w:w="2409"/>
            <w:vAlign w:val="center"/>
          </w:tcPr>
          <w:p>
            <w:pPr>
              <w:jc w:val="left"/>
            </w:pPr>
            <w:r/>
            <w:r>
              <w:rPr>
                <w:rFonts w:eastAsia="宋体" w:ascii="Arial" w:hAnsi="Arial"/>
                <w:rFonts w:ascii="Arial" w:hAnsi="Arial"/>
                <w:b w:val="0"/>
                <w:i w:val="0"/>
                <w:sz w:val="19"/>
              </w:rPr>
            </w:r>
          </w:p>
        </w:tc>
        <w:tc>
          <w:tcPr>
            <w:tcW w:type="dxa" w:w="2409"/>
            <w:vAlign w:val="center"/>
            <w:shd w:val="clear" w:color="auto" w:fill="DEEAF1"/>
          </w:tcPr>
          <w:p>
            <w:pPr>
              <w:jc w:val="left"/>
            </w:pPr>
            <w:r/>
            <w:r>
              <w:rPr>
                <w:rFonts w:eastAsia="宋体" w:ascii="Arial" w:hAnsi="Arial"/>
                <w:rFonts w:ascii="Arial" w:hAnsi="Arial"/>
                <w:b/>
                <w:i w:val="0"/>
                <w:sz w:val="19"/>
              </w:rPr>
              <w:t>WeChat ID:</w:t>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Email Address:</w:t>
            </w:r>
          </w:p>
        </w:tc>
        <w:tc>
          <w:tcPr>
            <w:tcW w:type="dxa" w:w="4818"/>
            <w:gridSpan w:val="2"/>
            <w:vAlign w:val="center"/>
          </w:tcPr>
          <w:p>
            <w:pPr>
              <w:jc w:val="left"/>
            </w:pPr>
            <w:r/>
            <w:r>
              <w:rPr>
                <w:rFonts w:eastAsia="宋体" w:ascii="Arial" w:hAnsi="Arial"/>
                <w:rFonts w:ascii="Arial" w:hAnsi="Arial"/>
                <w:b w:val="0"/>
                <w:i w:val="0"/>
                <w:sz w:val="19"/>
              </w:rPr>
            </w:r>
          </w:p>
        </w:tc>
        <w:tc>
          <w:tcPr>
            <w:tcW w:type="dxa" w:w="2409"/>
            <w:vAlign w:val="center"/>
            <w:shd w:val="clear" w:color="auto" w:fill="DEEAF1"/>
          </w:tcPr>
          <w:p>
            <w:pPr>
              <w:jc w:val="left"/>
            </w:pPr>
            <w:r/>
            <w:r>
              <w:rPr>
                <w:rFonts w:eastAsia="宋体" w:ascii="Arial" w:hAnsi="Arial"/>
                <w:rFonts w:ascii="Arial" w:hAnsi="Arial"/>
                <w:b/>
                <w:i w:val="0"/>
                <w:sz w:val="19"/>
              </w:rPr>
              <w:t>Emergency Contact No.:</w:t>
            </w:r>
          </w:p>
        </w:tc>
      </w:tr>
      <w:tr>
        <w:tc>
          <w:tcPr>
            <w:tcW w:type="dxa" w:w="2409"/>
            <w:vAlign w:val="center"/>
            <w:shd w:val="clear" w:color="auto" w:fill="DEEAF1"/>
          </w:tcPr>
          <w:p>
            <w:pPr>
              <w:jc w:val="left"/>
            </w:pPr>
            <w:r/>
            <w:r>
              <w:rPr>
                <w:rFonts w:eastAsia="宋体" w:ascii="Arial" w:hAnsi="Arial"/>
                <w:rFonts w:ascii="Arial" w:hAnsi="Arial"/>
                <w:b/>
                <w:i w:val="0"/>
                <w:sz w:val="19"/>
              </w:rPr>
              <w:t>Permanent Home Address:</w:t>
            </w:r>
          </w:p>
        </w:tc>
        <w:tc>
          <w:tcPr>
            <w:tcW w:type="dxa" w:w="7227"/>
            <w:gridSpan w:val="3"/>
            <w:vAlign w:val="center"/>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4819"/>
        <w:gridCol w:w="4819"/>
      </w:tblGrid>
      <w:tr>
        <w:tc>
          <w:tcPr>
            <w:tcW w:type="dxa" w:w="4819"/>
            <w:vAlign w:val="center"/>
            <w:shd w:val="clear" w:color="auto" w:fill="DEEAF1"/>
          </w:tcPr>
          <w:p>
            <w:pPr>
              <w:jc w:val="left"/>
            </w:pPr>
            <w:r/>
            <w:r>
              <w:rPr>
                <w:rFonts w:eastAsia="宋体" w:ascii="Arial" w:hAnsi="Arial"/>
                <w:rFonts w:ascii="Arial" w:hAnsi="Arial"/>
                <w:b/>
                <w:i w:val="0"/>
                <w:sz w:val="19"/>
              </w:rPr>
              <w:t>Current Mailing Address (if different from above):</w:t>
            </w:r>
          </w:p>
        </w:tc>
        <w:tc>
          <w:tcPr>
            <w:tcW w:type="dxa" w:w="4819"/>
            <w:vAlign w:val="center"/>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vAlign w:val="center"/>
            <w:shd w:val="clear" w:color="auto" w:fill="DEEAF1"/>
          </w:tcPr>
          <w:p>
            <w:pPr>
              <w:jc w:val="left"/>
            </w:pPr>
            <w:r/>
            <w:r>
              <w:rPr>
                <w:rFonts w:eastAsia="宋体" w:ascii="Arial" w:hAnsi="Arial"/>
                <w:rFonts w:ascii="Arial" w:hAnsi="Arial"/>
                <w:b/>
                <w:i w:val="0"/>
                <w:sz w:val="19"/>
              </w:rPr>
              <w:t>Current Employment Status:</w:t>
            </w:r>
          </w:p>
        </w:tc>
        <w:tc>
          <w:tcPr>
            <w:tcW w:type="dxa" w:w="4818"/>
            <w:gridSpan w:val="2"/>
            <w:vAlign w:val="center"/>
          </w:tcPr>
          <w:p>
            <w:pPr>
              <w:jc w:val="left"/>
            </w:pPr>
            <w:r/>
            <w:r>
              <w:rPr>
                <w:rFonts w:eastAsia="宋体" w:ascii="Arial" w:hAnsi="Arial"/>
                <w:rFonts w:ascii="Arial" w:hAnsi="Arial"/>
                <w:b w:val="0"/>
                <w:i w:val="0"/>
                <w:sz w:val="19"/>
              </w:rPr>
              <w:t>☐  Student   ☐  Employed   ☐  Other</w:t>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Current Employer / Institution:</w:t>
            </w:r>
          </w:p>
        </w:tc>
        <w:tc>
          <w:tcPr>
            <w:tcW w:type="dxa" w:w="2409"/>
            <w:vAlign w:val="center"/>
          </w:tcPr>
          <w:p>
            <w:pPr>
              <w:jc w:val="left"/>
            </w:pPr>
            <w:r/>
            <w:r>
              <w:rPr>
                <w:rFonts w:eastAsia="宋体" w:ascii="Arial" w:hAnsi="Arial"/>
                <w:rFonts w:ascii="Arial" w:hAnsi="Arial"/>
                <w:b w:val="0"/>
                <w:i w:val="0"/>
                <w:sz w:val="19"/>
              </w:rPr>
            </w:r>
          </w:p>
        </w:tc>
        <w:tc>
          <w:tcPr>
            <w:tcW w:type="dxa" w:w="2409"/>
            <w:vAlign w:val="center"/>
            <w:shd w:val="clear" w:color="auto" w:fill="DEEAF1"/>
          </w:tcPr>
          <w:p>
            <w:pPr>
              <w:jc w:val="left"/>
            </w:pPr>
            <w:r/>
            <w:r>
              <w:rPr>
                <w:rFonts w:eastAsia="宋体" w:ascii="Arial" w:hAnsi="Arial"/>
                <w:rFonts w:ascii="Arial" w:hAnsi="Arial"/>
                <w:b/>
                <w:i w:val="0"/>
                <w:sz w:val="19"/>
              </w:rPr>
              <w:t>Job Title / Department:</w:t>
            </w:r>
          </w:p>
        </w:tc>
        <w:tc>
          <w:tcPr>
            <w:tcW w:type="dxa" w:w="2409"/>
            <w:vAlign w:val="center"/>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4819"/>
        <w:gridCol w:w="4819"/>
      </w:tblGrid>
      <w:tr>
        <w:tc>
          <w:tcPr>
            <w:tcW w:type="dxa" w:w="4819"/>
            <w:vAlign w:val="center"/>
            <w:shd w:val="clear" w:color="auto" w:fill="DEEAF1"/>
          </w:tcPr>
          <w:p>
            <w:pPr>
              <w:jc w:val="left"/>
            </w:pPr>
            <w:r/>
            <w:r>
              <w:rPr>
                <w:rFonts w:eastAsia="宋体" w:ascii="Arial" w:hAnsi="Arial"/>
                <w:rFonts w:ascii="Arial" w:hAnsi="Arial"/>
                <w:b/>
                <w:i w:val="0"/>
                <w:sz w:val="19"/>
              </w:rPr>
              <w:t>How did you learn about this programme?</w:t>
            </w:r>
          </w:p>
        </w:tc>
        <w:tc>
          <w:tcPr>
            <w:tcW w:type="dxa" w:w="4819"/>
            <w:vAlign w:val="center"/>
          </w:tcPr>
          <w:p>
            <w:pPr>
              <w:jc w:val="left"/>
            </w:pPr>
            <w:r/>
            <w:r>
              <w:rPr>
                <w:rFonts w:eastAsia="宋体" w:ascii="Arial" w:hAnsi="Arial"/>
                <w:rFonts w:ascii="Arial" w:hAnsi="Arial"/>
                <w:b w:val="0"/>
                <w:i w:val="0"/>
                <w:sz w:val="19"/>
              </w:rPr>
              <w:t>☐  JXUFE Website   ☐  WeChat / Social Media   ☐  Campus Presentation</w:t>
              <w:br/>
              <w:t>☐  Employer / HR Dept.   ☐  Friend / Colleague   ☐  Third-party Agent   ☐  Other: ______</w:t>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PART 2 — EDUCATIONAL BACKGROUND</w:t>
            </w:r>
          </w:p>
        </w:tc>
      </w:tr>
    </w:tbl>
    <w:p/>
    <w:p>
      <w:pPr>
        <w:spacing w:before="0" w:after="40"/>
        <w:jc w:val="left"/>
      </w:pPr>
      <w:r>
        <w:rPr>
          <w:rFonts w:eastAsia="宋体" w:ascii="Arial" w:hAnsi="Arial"/>
          <w:rFonts w:ascii="Arial" w:hAnsi="Arial"/>
          <w:b w:val="0"/>
          <w:i/>
          <w:sz w:val="19"/>
        </w:rPr>
        <w:t>Please list all tertiary (college/university) qualifications in chronological order. Attach official transcripts and degree certificates.</w:t>
      </w:r>
    </w:p>
    <w:tbl>
      <w:tblPr>
        <w:tblStyle w:val="TableGrid"/>
        <w:tblW w:type="auto" w:w="0"/>
        <w:jc w:val="center"/>
        <w:tblLook w:firstColumn="1" w:firstRow="1" w:lastColumn="0" w:lastRow="0" w:noHBand="0" w:noVBand="1" w:val="04A0"/>
      </w:tblPr>
      <w:tblGrid>
        <w:gridCol w:w="1606"/>
        <w:gridCol w:w="1606"/>
        <w:gridCol w:w="1606"/>
        <w:gridCol w:w="1606"/>
        <w:gridCol w:w="1606"/>
        <w:gridCol w:w="1606"/>
      </w:tblGrid>
      <w:tr>
        <w:tc>
          <w:tcPr>
            <w:tcW w:type="dxa" w:w="1606"/>
            <w:vAlign w:val="center"/>
            <w:shd w:val="clear" w:color="auto" w:fill="2E74B5"/>
          </w:tcPr>
          <w:p>
            <w:pPr>
              <w:jc w:val="center"/>
            </w:pPr>
            <w:r/>
            <w:r>
              <w:rPr>
                <w:rFonts w:eastAsia="宋体" w:ascii="Arial" w:hAnsi="Arial"/>
                <w:rFonts w:ascii="Arial" w:hAnsi="Arial"/>
                <w:b/>
                <w:i w:val="0"/>
                <w:color w:val="FFFFFF"/>
                <w:sz w:val="19"/>
              </w:rPr>
              <w:t>Institution Name &amp; Location</w:t>
            </w:r>
          </w:p>
        </w:tc>
        <w:tc>
          <w:tcPr>
            <w:tcW w:type="dxa" w:w="1606"/>
            <w:vAlign w:val="center"/>
            <w:shd w:val="clear" w:color="auto" w:fill="2E74B5"/>
          </w:tcPr>
          <w:p>
            <w:pPr>
              <w:jc w:val="center"/>
            </w:pPr>
            <w:r/>
            <w:r>
              <w:rPr>
                <w:rFonts w:eastAsia="宋体" w:ascii="Arial" w:hAnsi="Arial"/>
                <w:rFonts w:ascii="Arial" w:hAnsi="Arial"/>
                <w:b/>
                <w:i w:val="0"/>
                <w:color w:val="FFFFFF"/>
                <w:sz w:val="19"/>
              </w:rPr>
              <w:t>Programme / Major</w:t>
            </w:r>
          </w:p>
        </w:tc>
        <w:tc>
          <w:tcPr>
            <w:tcW w:type="dxa" w:w="1606"/>
            <w:vAlign w:val="center"/>
            <w:shd w:val="clear" w:color="auto" w:fill="2E74B5"/>
          </w:tcPr>
          <w:p>
            <w:pPr>
              <w:jc w:val="center"/>
            </w:pPr>
            <w:r/>
            <w:r>
              <w:rPr>
                <w:rFonts w:eastAsia="宋体" w:ascii="Arial" w:hAnsi="Arial"/>
                <w:rFonts w:ascii="Arial" w:hAnsi="Arial"/>
                <w:b/>
                <w:i w:val="0"/>
                <w:color w:val="FFFFFF"/>
                <w:sz w:val="19"/>
              </w:rPr>
              <w:t>From</w:t>
            </w:r>
          </w:p>
        </w:tc>
        <w:tc>
          <w:tcPr>
            <w:tcW w:type="dxa" w:w="1606"/>
            <w:vAlign w:val="center"/>
            <w:shd w:val="clear" w:color="auto" w:fill="2E74B5"/>
          </w:tcPr>
          <w:p>
            <w:pPr>
              <w:jc w:val="center"/>
            </w:pPr>
            <w:r/>
            <w:r>
              <w:rPr>
                <w:rFonts w:eastAsia="宋体" w:ascii="Arial" w:hAnsi="Arial"/>
                <w:rFonts w:ascii="Arial" w:hAnsi="Arial"/>
                <w:b/>
                <w:i w:val="0"/>
                <w:color w:val="FFFFFF"/>
                <w:sz w:val="19"/>
              </w:rPr>
              <w:t>To</w:t>
            </w:r>
          </w:p>
        </w:tc>
        <w:tc>
          <w:tcPr>
            <w:tcW w:type="dxa" w:w="1606"/>
            <w:vAlign w:val="center"/>
            <w:shd w:val="clear" w:color="auto" w:fill="2E74B5"/>
          </w:tcPr>
          <w:p>
            <w:pPr>
              <w:jc w:val="center"/>
            </w:pPr>
            <w:r/>
            <w:r>
              <w:rPr>
                <w:rFonts w:eastAsia="宋体" w:ascii="Arial" w:hAnsi="Arial"/>
                <w:rFonts w:ascii="Arial" w:hAnsi="Arial"/>
                <w:b/>
                <w:i w:val="0"/>
                <w:color w:val="FFFFFF"/>
                <w:sz w:val="19"/>
              </w:rPr>
              <w:t>Degree / Qualification Awarded</w:t>
            </w:r>
          </w:p>
        </w:tc>
        <w:tc>
          <w:tcPr>
            <w:tcW w:type="dxa" w:w="1606"/>
            <w:vAlign w:val="center"/>
            <w:shd w:val="clear" w:color="auto" w:fill="2E74B5"/>
          </w:tcPr>
          <w:p>
            <w:pPr>
              <w:jc w:val="center"/>
            </w:pPr>
            <w:r/>
            <w:r>
              <w:rPr>
                <w:rFonts w:eastAsia="宋体" w:ascii="Arial" w:hAnsi="Arial"/>
                <w:rFonts w:ascii="Arial" w:hAnsi="Arial"/>
                <w:b/>
                <w:i w:val="0"/>
                <w:color w:val="FFFFFF"/>
                <w:sz w:val="19"/>
              </w:rPr>
              <w:t>GPA / Grade</w:t>
            </w:r>
          </w:p>
        </w:tc>
      </w:tr>
      <w:tr>
        <w:tc>
          <w:tcPr>
            <w:tcW w:type="dxa" w:w="1606"/>
            <w:vAlign w:val="center"/>
            <w:shd w:val="clear" w:color="auto" w:fill="DEEAF1"/>
          </w:tcPr>
          <w:p>
            <w:pPr>
              <w:jc w:val="left"/>
            </w:pPr>
            <w:r/>
            <w:r>
              <w:rPr>
                <w:rFonts w:eastAsia="宋体" w:ascii="Arial" w:hAnsi="Arial"/>
                <w:rFonts w:ascii="Arial" w:hAnsi="Arial"/>
                <w:b/>
                <w:i w:val="0"/>
                <w:sz w:val="19"/>
              </w:rPr>
              <w:t>Undergraduate Degree</w:t>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r>
      <w:tr>
        <w:tc>
          <w:tcPr>
            <w:tcW w:type="dxa" w:w="1606"/>
            <w:vAlign w:val="center"/>
            <w:shd w:val="clear" w:color="auto" w:fill="DEEAF1"/>
          </w:tcPr>
          <w:p>
            <w:pPr>
              <w:jc w:val="left"/>
            </w:pPr>
            <w:r/>
            <w:r>
              <w:rPr>
                <w:rFonts w:eastAsia="宋体" w:ascii="Arial" w:hAnsi="Arial"/>
                <w:rFonts w:ascii="Arial" w:hAnsi="Arial"/>
                <w:b/>
                <w:i w:val="0"/>
                <w:sz w:val="19"/>
              </w:rPr>
              <w:t>Postgraduate Degree</w:t>
              <w:br/>
              <w:t>(if applicable)</w:t>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r>
      <w:tr>
        <w:tc>
          <w:tcPr>
            <w:tcW w:type="dxa" w:w="1606"/>
            <w:vAlign w:val="center"/>
            <w:shd w:val="clear" w:color="auto" w:fill="DEEAF1"/>
          </w:tcPr>
          <w:p>
            <w:pPr>
              <w:jc w:val="left"/>
            </w:pPr>
            <w:r/>
            <w:r>
              <w:rPr>
                <w:rFonts w:eastAsia="宋体" w:ascii="Arial" w:hAnsi="Arial"/>
                <w:rFonts w:ascii="Arial" w:hAnsi="Arial"/>
                <w:b/>
                <w:i w:val="0"/>
                <w:sz w:val="19"/>
              </w:rPr>
              <w:t>Other Qualification</w:t>
              <w:br/>
              <w:t>(if applicable)</w:t>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c>
          <w:tcPr>
            <w:tcW w:type="dxa" w:w="1606"/>
            <w:vAlign w:val="center"/>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PART 3 — ENGLISH LANGUAGE PROFICIENCY</w:t>
            </w:r>
          </w:p>
        </w:tc>
      </w:tr>
    </w:tbl>
    <w:p/>
    <w:p>
      <w:pPr>
        <w:spacing w:before="0" w:after="40"/>
        <w:jc w:val="left"/>
      </w:pPr>
      <w:r>
        <w:rPr>
          <w:rFonts w:eastAsia="宋体" w:ascii="Arial" w:hAnsi="Arial"/>
          <w:rFonts w:ascii="Arial" w:hAnsi="Arial"/>
          <w:b w:val="0"/>
          <w:i/>
          <w:sz w:val="19"/>
        </w:rPr>
        <w:t>All instruction in this programme is delivered in English. Please indicate your English language background below.</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vAlign w:val="center"/>
            <w:shd w:val="clear" w:color="auto" w:fill="DEEAF1"/>
          </w:tcPr>
          <w:p>
            <w:pPr>
              <w:jc w:val="left"/>
            </w:pPr>
            <w:r/>
            <w:r>
              <w:rPr>
                <w:rFonts w:eastAsia="宋体" w:ascii="Arial" w:hAnsi="Arial"/>
                <w:rFonts w:ascii="Arial" w:hAnsi="Arial"/>
                <w:b/>
                <w:i w:val="0"/>
                <w:sz w:val="19"/>
              </w:rPr>
              <w:t>Is English your primary language of instruction at undergraduate level?</w:t>
            </w:r>
          </w:p>
        </w:tc>
        <w:tc>
          <w:tcPr>
            <w:tcW w:type="dxa" w:w="2409"/>
            <w:vAlign w:val="center"/>
          </w:tcPr>
          <w:p>
            <w:pPr>
              <w:jc w:val="left"/>
            </w:pPr>
            <w:r/>
            <w:r>
              <w:rPr>
                <w:rFonts w:eastAsia="宋体" w:ascii="Arial" w:hAnsi="Arial"/>
                <w:rFonts w:ascii="Arial" w:hAnsi="Arial"/>
                <w:b w:val="0"/>
                <w:i w:val="0"/>
                <w:sz w:val="19"/>
              </w:rPr>
              <w:t>☐  Yes    ☐  No</w:t>
            </w:r>
          </w:p>
        </w:tc>
        <w:tc>
          <w:tcPr>
            <w:tcW w:type="dxa" w:w="2409"/>
            <w:vAlign w:val="center"/>
            <w:shd w:val="clear" w:color="auto" w:fill="DEEAF1"/>
          </w:tcPr>
          <w:p>
            <w:pPr>
              <w:jc w:val="left"/>
            </w:pPr>
            <w:r/>
            <w:r>
              <w:rPr>
                <w:rFonts w:eastAsia="宋体" w:ascii="Arial" w:hAnsi="Arial"/>
                <w:rFonts w:ascii="Arial" w:hAnsi="Arial"/>
                <w:b/>
                <w:i w:val="0"/>
                <w:sz w:val="19"/>
              </w:rPr>
              <w:t>Primary Native Language:</w:t>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English Proficiency Test Taken:</w:t>
            </w:r>
          </w:p>
        </w:tc>
        <w:tc>
          <w:tcPr>
            <w:tcW w:type="dxa" w:w="4818"/>
            <w:gridSpan w:val="2"/>
            <w:vAlign w:val="center"/>
          </w:tcPr>
          <w:p>
            <w:pPr>
              <w:jc w:val="left"/>
            </w:pPr>
            <w:r/>
            <w:r>
              <w:rPr>
                <w:rFonts w:eastAsia="宋体" w:ascii="Arial" w:hAnsi="Arial"/>
                <w:rFonts w:ascii="Arial" w:hAnsi="Arial"/>
                <w:b w:val="0"/>
                <w:i w:val="0"/>
                <w:sz w:val="19"/>
              </w:rPr>
              <w:t>☐  IELTS   ☐  TOEFL (iBT)   ☐  CET-6   ☐  TEM-8</w:t>
              <w:br/>
              <w:t>☐  Other: _____________   ☐  None</w:t>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Test Score:</w:t>
            </w:r>
          </w:p>
        </w:tc>
        <w:tc>
          <w:tcPr>
            <w:tcW w:type="dxa" w:w="2409"/>
            <w:vAlign w:val="center"/>
          </w:tcPr>
          <w:p>
            <w:pPr>
              <w:jc w:val="left"/>
            </w:pPr>
            <w:r/>
            <w:r>
              <w:rPr>
                <w:rFonts w:eastAsia="宋体" w:ascii="Arial" w:hAnsi="Arial"/>
                <w:rFonts w:ascii="Arial" w:hAnsi="Arial"/>
                <w:b w:val="0"/>
                <w:i w:val="0"/>
                <w:sz w:val="19"/>
              </w:rPr>
            </w:r>
          </w:p>
        </w:tc>
        <w:tc>
          <w:tcPr>
            <w:tcW w:type="dxa" w:w="2409"/>
            <w:vAlign w:val="center"/>
            <w:shd w:val="clear" w:color="auto" w:fill="DEEAF1"/>
          </w:tcPr>
          <w:p>
            <w:pPr>
              <w:jc w:val="left"/>
            </w:pPr>
            <w:r/>
            <w:r>
              <w:rPr>
                <w:rFonts w:eastAsia="宋体" w:ascii="Arial" w:hAnsi="Arial"/>
                <w:rFonts w:ascii="Arial" w:hAnsi="Arial"/>
                <w:b/>
                <w:i w:val="0"/>
                <w:sz w:val="19"/>
              </w:rPr>
              <w:t>Test Date (MM/YYYY):</w:t>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Certificate / Score Report No.:</w:t>
            </w:r>
          </w:p>
        </w:tc>
        <w:tc>
          <w:tcPr>
            <w:tcW w:type="dxa" w:w="2409"/>
            <w:vAlign w:val="center"/>
          </w:tcPr>
          <w:p>
            <w:pPr>
              <w:jc w:val="left"/>
            </w:pPr>
            <w:r/>
            <w:r>
              <w:rPr>
                <w:rFonts w:eastAsia="宋体" w:ascii="Arial" w:hAnsi="Arial"/>
                <w:rFonts w:ascii="Arial" w:hAnsi="Arial"/>
                <w:b w:val="0"/>
                <w:i w:val="0"/>
                <w:sz w:val="19"/>
              </w:rPr>
            </w:r>
          </w:p>
        </w:tc>
        <w:tc>
          <w:tcPr>
            <w:tcW w:type="dxa" w:w="2409"/>
            <w:vAlign w:val="center"/>
            <w:shd w:val="clear" w:color="auto" w:fill="DEEAF1"/>
          </w:tcPr>
          <w:p>
            <w:pPr>
              <w:jc w:val="left"/>
            </w:pPr>
            <w:r/>
            <w:r>
              <w:rPr>
                <w:rFonts w:eastAsia="宋体" w:ascii="Arial" w:hAnsi="Arial"/>
                <w:rFonts w:ascii="Arial" w:hAnsi="Arial"/>
                <w:b/>
                <w:i w:val="0"/>
                <w:sz w:val="19"/>
              </w:rPr>
              <w:t>Expiry Date (if applicable):</w:t>
            </w:r>
          </w:p>
        </w:tc>
        <w:tc>
          <w:tcPr>
            <w:tcW w:type="dxa" w:w="2409"/>
            <w:vAlign w:val="center"/>
          </w:tcPr>
          <w:p>
            <w:pPr>
              <w:jc w:val="left"/>
            </w:pPr>
            <w:r/>
            <w:r>
              <w:rPr>
                <w:rFonts w:eastAsia="宋体" w:ascii="Arial" w:hAnsi="Arial"/>
                <w:rFonts w:ascii="Arial" w:hAnsi="Arial"/>
                <w:b w:val="0"/>
                <w:i w:val="0"/>
                <w:sz w:val="19"/>
              </w:rPr>
            </w:r>
          </w:p>
        </w:tc>
      </w:tr>
    </w:tbl>
    <w:p>
      <w:pPr>
        <w:spacing w:before="0" w:after="40"/>
        <w:jc w:val="left"/>
      </w:pPr>
      <w:r>
        <w:rPr>
          <w:rFonts w:eastAsia="宋体" w:ascii="Arial" w:hAnsi="Arial"/>
          <w:rFonts w:ascii="Arial" w:hAnsi="Arial"/>
          <w:b w:val="0"/>
          <w:i/>
          <w:sz w:val="18"/>
        </w:rPr>
        <w:t>Note: There is no minimum English test score requirement for application. English proficiency will be assessed during the admission interview.</w:t>
      </w:r>
    </w:p>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PART 4 — WORK / PROFESSIONAL EXPERIENCE</w:t>
            </w:r>
          </w:p>
        </w:tc>
      </w:tr>
    </w:tbl>
    <w:p/>
    <w:p>
      <w:pPr>
        <w:spacing w:before="0" w:after="40"/>
        <w:jc w:val="left"/>
      </w:pPr>
      <w:r>
        <w:rPr>
          <w:rFonts w:eastAsia="宋体" w:ascii="Arial" w:hAnsi="Arial"/>
          <w:rFonts w:ascii="Arial" w:hAnsi="Arial"/>
          <w:b w:val="0"/>
          <w:i/>
          <w:sz w:val="19"/>
        </w:rPr>
        <w:t>List work or professional experience relevant to your academic or career background (most recent first). Attach supporting documents if available.</w:t>
      </w:r>
    </w:p>
    <w:tbl>
      <w:tblPr>
        <w:tblStyle w:val="TableGrid"/>
        <w:tblW w:type="auto" w:w="0"/>
        <w:jc w:val="center"/>
        <w:tblLook w:firstColumn="1" w:firstRow="1" w:lastColumn="0" w:lastRow="0" w:noHBand="0" w:noVBand="1" w:val="04A0"/>
      </w:tblPr>
      <w:tblGrid>
        <w:gridCol w:w="1928"/>
        <w:gridCol w:w="1928"/>
        <w:gridCol w:w="1928"/>
        <w:gridCol w:w="1928"/>
        <w:gridCol w:w="1928"/>
      </w:tblGrid>
      <w:tr>
        <w:tc>
          <w:tcPr>
            <w:tcW w:type="dxa" w:w="1928"/>
            <w:vAlign w:val="center"/>
            <w:shd w:val="clear" w:color="auto" w:fill="2E74B5"/>
          </w:tcPr>
          <w:p>
            <w:pPr>
              <w:jc w:val="center"/>
            </w:pPr>
            <w:r/>
            <w:r>
              <w:rPr>
                <w:rFonts w:eastAsia="宋体" w:ascii="Arial" w:hAnsi="Arial"/>
                <w:rFonts w:ascii="Arial" w:hAnsi="Arial"/>
                <w:b/>
                <w:i w:val="0"/>
                <w:color w:val="FFFFFF"/>
                <w:sz w:val="19"/>
              </w:rPr>
              <w:t>Organisation Name &amp; Location</w:t>
            </w:r>
          </w:p>
        </w:tc>
        <w:tc>
          <w:tcPr>
            <w:tcW w:type="dxa" w:w="1928"/>
            <w:vAlign w:val="center"/>
            <w:shd w:val="clear" w:color="auto" w:fill="2E74B5"/>
          </w:tcPr>
          <w:p>
            <w:pPr>
              <w:jc w:val="center"/>
            </w:pPr>
            <w:r/>
            <w:r>
              <w:rPr>
                <w:rFonts w:eastAsia="宋体" w:ascii="Arial" w:hAnsi="Arial"/>
                <w:rFonts w:ascii="Arial" w:hAnsi="Arial"/>
                <w:b/>
                <w:i w:val="0"/>
                <w:color w:val="FFFFFF"/>
                <w:sz w:val="19"/>
              </w:rPr>
              <w:t>Position / Title</w:t>
            </w:r>
          </w:p>
        </w:tc>
        <w:tc>
          <w:tcPr>
            <w:tcW w:type="dxa" w:w="1928"/>
            <w:vAlign w:val="center"/>
            <w:shd w:val="clear" w:color="auto" w:fill="2E74B5"/>
          </w:tcPr>
          <w:p>
            <w:pPr>
              <w:jc w:val="center"/>
            </w:pPr>
            <w:r/>
            <w:r>
              <w:rPr>
                <w:rFonts w:eastAsia="宋体" w:ascii="Arial" w:hAnsi="Arial"/>
                <w:rFonts w:ascii="Arial" w:hAnsi="Arial"/>
                <w:b/>
                <w:i w:val="0"/>
                <w:color w:val="FFFFFF"/>
                <w:sz w:val="19"/>
              </w:rPr>
              <w:t>From (MM/YYYY)</w:t>
            </w:r>
          </w:p>
        </w:tc>
        <w:tc>
          <w:tcPr>
            <w:tcW w:type="dxa" w:w="1928"/>
            <w:vAlign w:val="center"/>
            <w:shd w:val="clear" w:color="auto" w:fill="2E74B5"/>
          </w:tcPr>
          <w:p>
            <w:pPr>
              <w:jc w:val="center"/>
            </w:pPr>
            <w:r/>
            <w:r>
              <w:rPr>
                <w:rFonts w:eastAsia="宋体" w:ascii="Arial" w:hAnsi="Arial"/>
                <w:rFonts w:ascii="Arial" w:hAnsi="Arial"/>
                <w:b/>
                <w:i w:val="0"/>
                <w:color w:val="FFFFFF"/>
                <w:sz w:val="19"/>
              </w:rPr>
              <w:t>To (MM/YYYY)</w:t>
            </w:r>
          </w:p>
        </w:tc>
        <w:tc>
          <w:tcPr>
            <w:tcW w:type="dxa" w:w="1928"/>
            <w:vAlign w:val="center"/>
            <w:shd w:val="clear" w:color="auto" w:fill="2E74B5"/>
          </w:tcPr>
          <w:p>
            <w:pPr>
              <w:jc w:val="center"/>
            </w:pPr>
            <w:r/>
            <w:r>
              <w:rPr>
                <w:rFonts w:eastAsia="宋体" w:ascii="Arial" w:hAnsi="Arial"/>
                <w:rFonts w:ascii="Arial" w:hAnsi="Arial"/>
                <w:b/>
                <w:i w:val="0"/>
                <w:color w:val="FFFFFF"/>
                <w:sz w:val="19"/>
              </w:rPr>
              <w:t>Nature of Work / Responsibilities</w:t>
            </w:r>
          </w:p>
        </w:tc>
      </w:tr>
      <w:tr>
        <w:tc>
          <w:tcPr>
            <w:tcW w:type="dxa" w:w="1928"/>
            <w:vAlign w:val="center"/>
            <w:shd w:val="clear" w:color="auto" w:fill="FFFFFF"/>
          </w:tcPr>
          <w:p>
            <w:pPr>
              <w:jc w:val="left"/>
            </w:pPr>
            <w:r/>
            <w:r>
              <w:rPr>
                <w:rFonts w:eastAsia="宋体" w:ascii="Arial" w:hAnsi="Arial"/>
                <w:rFonts w:ascii="Arial" w:hAnsi="Arial"/>
                <w:b w:val="0"/>
                <w:i w:val="0"/>
                <w:sz w:val="19"/>
              </w:rPr>
            </w:r>
          </w:p>
        </w:tc>
        <w:tc>
          <w:tcPr>
            <w:tcW w:type="dxa" w:w="1928"/>
            <w:vAlign w:val="center"/>
            <w:shd w:val="clear" w:color="auto" w:fill="FFFFFF"/>
          </w:tcPr>
          <w:p>
            <w:pPr>
              <w:jc w:val="left"/>
            </w:pPr>
            <w:r/>
            <w:r>
              <w:rPr>
                <w:rFonts w:eastAsia="宋体" w:ascii="Arial" w:hAnsi="Arial"/>
                <w:rFonts w:ascii="Arial" w:hAnsi="Arial"/>
                <w:b w:val="0"/>
                <w:i w:val="0"/>
                <w:sz w:val="19"/>
              </w:rPr>
            </w:r>
          </w:p>
        </w:tc>
        <w:tc>
          <w:tcPr>
            <w:tcW w:type="dxa" w:w="1928"/>
            <w:vAlign w:val="center"/>
            <w:shd w:val="clear" w:color="auto" w:fill="FFFFFF"/>
          </w:tcPr>
          <w:p>
            <w:pPr>
              <w:jc w:val="left"/>
            </w:pPr>
            <w:r/>
            <w:r>
              <w:rPr>
                <w:rFonts w:eastAsia="宋体" w:ascii="Arial" w:hAnsi="Arial"/>
                <w:rFonts w:ascii="Arial" w:hAnsi="Arial"/>
                <w:b w:val="0"/>
                <w:i w:val="0"/>
                <w:sz w:val="19"/>
              </w:rPr>
            </w:r>
          </w:p>
        </w:tc>
        <w:tc>
          <w:tcPr>
            <w:tcW w:type="dxa" w:w="1928"/>
            <w:vAlign w:val="center"/>
            <w:shd w:val="clear" w:color="auto" w:fill="FFFFFF"/>
          </w:tcPr>
          <w:p>
            <w:pPr>
              <w:jc w:val="left"/>
            </w:pPr>
            <w:r/>
            <w:r>
              <w:rPr>
                <w:rFonts w:eastAsia="宋体" w:ascii="Arial" w:hAnsi="Arial"/>
                <w:rFonts w:ascii="Arial" w:hAnsi="Arial"/>
                <w:b w:val="0"/>
                <w:i w:val="0"/>
                <w:sz w:val="19"/>
              </w:rPr>
            </w:r>
          </w:p>
        </w:tc>
        <w:tc>
          <w:tcPr>
            <w:tcW w:type="dxa" w:w="1928"/>
            <w:vAlign w:val="center"/>
            <w:shd w:val="clear" w:color="auto" w:fill="FFFFFF"/>
          </w:tcPr>
          <w:p>
            <w:pPr>
              <w:jc w:val="left"/>
            </w:pPr>
            <w:r/>
            <w:r>
              <w:rPr>
                <w:rFonts w:eastAsia="宋体" w:ascii="Arial" w:hAnsi="Arial"/>
                <w:rFonts w:ascii="Arial" w:hAnsi="Arial"/>
                <w:b w:val="0"/>
                <w:i w:val="0"/>
                <w:sz w:val="19"/>
              </w:rPr>
            </w:r>
          </w:p>
        </w:tc>
      </w:tr>
      <w:tr>
        <w:tc>
          <w:tcPr>
            <w:tcW w:type="dxa" w:w="1928"/>
            <w:vAlign w:val="center"/>
            <w:shd w:val="clear" w:color="auto" w:fill="EBF3FB"/>
          </w:tcPr>
          <w:p>
            <w:pPr>
              <w:jc w:val="left"/>
            </w:pPr>
            <w:r/>
            <w:r>
              <w:rPr>
                <w:rFonts w:eastAsia="宋体" w:ascii="Arial" w:hAnsi="Arial"/>
                <w:rFonts w:ascii="Arial" w:hAnsi="Arial"/>
                <w:b w:val="0"/>
                <w:i w:val="0"/>
                <w:sz w:val="19"/>
              </w:rPr>
            </w:r>
          </w:p>
        </w:tc>
        <w:tc>
          <w:tcPr>
            <w:tcW w:type="dxa" w:w="1928"/>
            <w:vAlign w:val="center"/>
            <w:shd w:val="clear" w:color="auto" w:fill="EBF3FB"/>
          </w:tcPr>
          <w:p>
            <w:pPr>
              <w:jc w:val="left"/>
            </w:pPr>
            <w:r/>
            <w:r>
              <w:rPr>
                <w:rFonts w:eastAsia="宋体" w:ascii="Arial" w:hAnsi="Arial"/>
                <w:rFonts w:ascii="Arial" w:hAnsi="Arial"/>
                <w:b w:val="0"/>
                <w:i w:val="0"/>
                <w:sz w:val="19"/>
              </w:rPr>
            </w:r>
          </w:p>
        </w:tc>
        <w:tc>
          <w:tcPr>
            <w:tcW w:type="dxa" w:w="1928"/>
            <w:vAlign w:val="center"/>
            <w:shd w:val="clear" w:color="auto" w:fill="EBF3FB"/>
          </w:tcPr>
          <w:p>
            <w:pPr>
              <w:jc w:val="left"/>
            </w:pPr>
            <w:r/>
            <w:r>
              <w:rPr>
                <w:rFonts w:eastAsia="宋体" w:ascii="Arial" w:hAnsi="Arial"/>
                <w:rFonts w:ascii="Arial" w:hAnsi="Arial"/>
                <w:b w:val="0"/>
                <w:i w:val="0"/>
                <w:sz w:val="19"/>
              </w:rPr>
            </w:r>
          </w:p>
        </w:tc>
        <w:tc>
          <w:tcPr>
            <w:tcW w:type="dxa" w:w="1928"/>
            <w:vAlign w:val="center"/>
            <w:shd w:val="clear" w:color="auto" w:fill="EBF3FB"/>
          </w:tcPr>
          <w:p>
            <w:pPr>
              <w:jc w:val="left"/>
            </w:pPr>
            <w:r/>
            <w:r>
              <w:rPr>
                <w:rFonts w:eastAsia="宋体" w:ascii="Arial" w:hAnsi="Arial"/>
                <w:rFonts w:ascii="Arial" w:hAnsi="Arial"/>
                <w:b w:val="0"/>
                <w:i w:val="0"/>
                <w:sz w:val="19"/>
              </w:rPr>
            </w:r>
          </w:p>
        </w:tc>
        <w:tc>
          <w:tcPr>
            <w:tcW w:type="dxa" w:w="1928"/>
            <w:vAlign w:val="center"/>
            <w:shd w:val="clear" w:color="auto" w:fill="EBF3FB"/>
          </w:tcPr>
          <w:p>
            <w:pPr>
              <w:jc w:val="left"/>
            </w:pPr>
            <w:r/>
            <w:r>
              <w:rPr>
                <w:rFonts w:eastAsia="宋体" w:ascii="Arial" w:hAnsi="Arial"/>
                <w:rFonts w:ascii="Arial" w:hAnsi="Arial"/>
                <w:b w:val="0"/>
                <w:i w:val="0"/>
                <w:sz w:val="19"/>
              </w:rPr>
            </w:r>
          </w:p>
        </w:tc>
      </w:tr>
      <w:tr>
        <w:tc>
          <w:tcPr>
            <w:tcW w:type="dxa" w:w="1928"/>
            <w:vAlign w:val="center"/>
            <w:shd w:val="clear" w:color="auto" w:fill="FFFFFF"/>
          </w:tcPr>
          <w:p>
            <w:pPr>
              <w:jc w:val="left"/>
            </w:pPr>
            <w:r/>
            <w:r>
              <w:rPr>
                <w:rFonts w:eastAsia="宋体" w:ascii="Arial" w:hAnsi="Arial"/>
                <w:rFonts w:ascii="Arial" w:hAnsi="Arial"/>
                <w:b w:val="0"/>
                <w:i w:val="0"/>
                <w:sz w:val="19"/>
              </w:rPr>
            </w:r>
          </w:p>
        </w:tc>
        <w:tc>
          <w:tcPr>
            <w:tcW w:type="dxa" w:w="1928"/>
            <w:vAlign w:val="center"/>
            <w:shd w:val="clear" w:color="auto" w:fill="FFFFFF"/>
          </w:tcPr>
          <w:p>
            <w:pPr>
              <w:jc w:val="left"/>
            </w:pPr>
            <w:r/>
            <w:r>
              <w:rPr>
                <w:rFonts w:eastAsia="宋体" w:ascii="Arial" w:hAnsi="Arial"/>
                <w:rFonts w:ascii="Arial" w:hAnsi="Arial"/>
                <w:b w:val="0"/>
                <w:i w:val="0"/>
                <w:sz w:val="19"/>
              </w:rPr>
            </w:r>
          </w:p>
        </w:tc>
        <w:tc>
          <w:tcPr>
            <w:tcW w:type="dxa" w:w="1928"/>
            <w:vAlign w:val="center"/>
            <w:shd w:val="clear" w:color="auto" w:fill="FFFFFF"/>
          </w:tcPr>
          <w:p>
            <w:pPr>
              <w:jc w:val="left"/>
            </w:pPr>
            <w:r/>
            <w:r>
              <w:rPr>
                <w:rFonts w:eastAsia="宋体" w:ascii="Arial" w:hAnsi="Arial"/>
                <w:rFonts w:ascii="Arial" w:hAnsi="Arial"/>
                <w:b w:val="0"/>
                <w:i w:val="0"/>
                <w:sz w:val="19"/>
              </w:rPr>
            </w:r>
          </w:p>
        </w:tc>
        <w:tc>
          <w:tcPr>
            <w:tcW w:type="dxa" w:w="1928"/>
            <w:vAlign w:val="center"/>
            <w:shd w:val="clear" w:color="auto" w:fill="FFFFFF"/>
          </w:tcPr>
          <w:p>
            <w:pPr>
              <w:jc w:val="left"/>
            </w:pPr>
            <w:r/>
            <w:r>
              <w:rPr>
                <w:rFonts w:eastAsia="宋体" w:ascii="Arial" w:hAnsi="Arial"/>
                <w:rFonts w:ascii="Arial" w:hAnsi="Arial"/>
                <w:b w:val="0"/>
                <w:i w:val="0"/>
                <w:sz w:val="19"/>
              </w:rPr>
            </w:r>
          </w:p>
        </w:tc>
        <w:tc>
          <w:tcPr>
            <w:tcW w:type="dxa" w:w="1928"/>
            <w:vAlign w:val="center"/>
            <w:shd w:val="clear" w:color="auto" w:fill="FFFFFF"/>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PART 5 — ACADEMIC &amp; PROFESSIONAL AWARDS / ACTIVITIES</w:t>
            </w:r>
          </w:p>
        </w:tc>
      </w:tr>
    </w:tbl>
    <w:p/>
    <w:p>
      <w:pPr>
        <w:spacing w:before="0" w:after="40"/>
        <w:jc w:val="left"/>
      </w:pPr>
      <w:r>
        <w:rPr>
          <w:rFonts w:eastAsia="宋体" w:ascii="Arial" w:hAnsi="Arial"/>
          <w:rFonts w:ascii="Arial" w:hAnsi="Arial"/>
          <w:b w:val="0"/>
          <w:i/>
          <w:sz w:val="19"/>
        </w:rPr>
        <w:t>List any academic awards, scholarships, professional memberships, publications, or notable extracurricular activities.</w:t>
      </w:r>
    </w:p>
    <w:tbl>
      <w:tblPr>
        <w:tblStyle w:val="TableGrid"/>
        <w:tblW w:type="auto" w:w="0"/>
        <w:jc w:val="center"/>
        <w:tblLook w:firstColumn="1" w:firstRow="1" w:lastColumn="0" w:lastRow="0" w:noHBand="0" w:noVBand="1" w:val="04A0"/>
      </w:tblPr>
      <w:tblGrid>
        <w:gridCol w:w="3213"/>
        <w:gridCol w:w="3213"/>
        <w:gridCol w:w="3213"/>
      </w:tblGrid>
      <w:tr>
        <w:tc>
          <w:tcPr>
            <w:tcW w:type="dxa" w:w="3213"/>
            <w:vAlign w:val="center"/>
            <w:shd w:val="clear" w:color="auto" w:fill="2E74B5"/>
          </w:tcPr>
          <w:p>
            <w:pPr>
              <w:jc w:val="center"/>
            </w:pPr>
            <w:r/>
            <w:r>
              <w:rPr>
                <w:rFonts w:eastAsia="宋体" w:ascii="Arial" w:hAnsi="Arial"/>
                <w:rFonts w:ascii="Arial" w:hAnsi="Arial"/>
                <w:b/>
                <w:i w:val="0"/>
                <w:color w:val="FFFFFF"/>
                <w:sz w:val="19"/>
              </w:rPr>
              <w:t>Award / Activity / Membership</w:t>
            </w:r>
          </w:p>
        </w:tc>
        <w:tc>
          <w:tcPr>
            <w:tcW w:type="dxa" w:w="3213"/>
            <w:vAlign w:val="center"/>
            <w:shd w:val="clear" w:color="auto" w:fill="2E74B5"/>
          </w:tcPr>
          <w:p>
            <w:pPr>
              <w:jc w:val="center"/>
            </w:pPr>
            <w:r/>
            <w:r>
              <w:rPr>
                <w:rFonts w:eastAsia="宋体" w:ascii="Arial" w:hAnsi="Arial"/>
                <w:rFonts w:ascii="Arial" w:hAnsi="Arial"/>
                <w:b/>
                <w:i w:val="0"/>
                <w:color w:val="FFFFFF"/>
                <w:sz w:val="19"/>
              </w:rPr>
              <w:t>Issuing Organisation</w:t>
            </w:r>
          </w:p>
        </w:tc>
        <w:tc>
          <w:tcPr>
            <w:tcW w:type="dxa" w:w="3213"/>
            <w:vAlign w:val="center"/>
            <w:shd w:val="clear" w:color="auto" w:fill="2E74B5"/>
          </w:tcPr>
          <w:p>
            <w:pPr>
              <w:jc w:val="center"/>
            </w:pPr>
            <w:r/>
            <w:r>
              <w:rPr>
                <w:rFonts w:eastAsia="宋体" w:ascii="Arial" w:hAnsi="Arial"/>
                <w:rFonts w:ascii="Arial" w:hAnsi="Arial"/>
                <w:b/>
                <w:i w:val="0"/>
                <w:color w:val="FFFFFF"/>
                <w:sz w:val="19"/>
              </w:rPr>
              <w:t>Year</w:t>
            </w:r>
          </w:p>
        </w:tc>
      </w:tr>
      <w:tr>
        <w:tc>
          <w:tcPr>
            <w:tcW w:type="dxa" w:w="3213"/>
            <w:vAlign w:val="center"/>
          </w:tcPr>
          <w:p>
            <w:pPr>
              <w:jc w:val="left"/>
            </w:pPr>
            <w:r/>
            <w:r>
              <w:rPr>
                <w:rFonts w:eastAsia="宋体" w:ascii="Arial" w:hAnsi="Arial"/>
                <w:rFonts w:ascii="Arial" w:hAnsi="Arial"/>
                <w:b w:val="0"/>
                <w:i w:val="0"/>
                <w:sz w:val="19"/>
              </w:rPr>
            </w:r>
          </w:p>
        </w:tc>
        <w:tc>
          <w:tcPr>
            <w:tcW w:type="dxa" w:w="3213"/>
            <w:vAlign w:val="center"/>
          </w:tcPr>
          <w:p>
            <w:pPr>
              <w:jc w:val="left"/>
            </w:pPr>
            <w:r/>
            <w:r>
              <w:rPr>
                <w:rFonts w:eastAsia="宋体" w:ascii="Arial" w:hAnsi="Arial"/>
                <w:rFonts w:ascii="Arial" w:hAnsi="Arial"/>
                <w:b w:val="0"/>
                <w:i w:val="0"/>
                <w:sz w:val="19"/>
              </w:rPr>
            </w:r>
          </w:p>
        </w:tc>
        <w:tc>
          <w:tcPr>
            <w:tcW w:type="dxa" w:w="3213"/>
            <w:vAlign w:val="center"/>
          </w:tcPr>
          <w:p>
            <w:pPr>
              <w:jc w:val="left"/>
            </w:pPr>
            <w:r/>
            <w:r>
              <w:rPr>
                <w:rFonts w:eastAsia="宋体" w:ascii="Arial" w:hAnsi="Arial"/>
                <w:rFonts w:ascii="Arial" w:hAnsi="Arial"/>
                <w:b w:val="0"/>
                <w:i w:val="0"/>
                <w:sz w:val="19"/>
              </w:rPr>
            </w:r>
          </w:p>
        </w:tc>
      </w:tr>
      <w:tr>
        <w:tc>
          <w:tcPr>
            <w:tcW w:type="dxa" w:w="3213"/>
            <w:vAlign w:val="center"/>
          </w:tcPr>
          <w:p>
            <w:pPr>
              <w:jc w:val="left"/>
            </w:pPr>
            <w:r/>
            <w:r>
              <w:rPr>
                <w:rFonts w:eastAsia="宋体" w:ascii="Arial" w:hAnsi="Arial"/>
                <w:rFonts w:ascii="Arial" w:hAnsi="Arial"/>
                <w:b w:val="0"/>
                <w:i w:val="0"/>
                <w:sz w:val="19"/>
              </w:rPr>
            </w:r>
          </w:p>
        </w:tc>
        <w:tc>
          <w:tcPr>
            <w:tcW w:type="dxa" w:w="3213"/>
            <w:vAlign w:val="center"/>
          </w:tcPr>
          <w:p>
            <w:pPr>
              <w:jc w:val="left"/>
            </w:pPr>
            <w:r/>
            <w:r>
              <w:rPr>
                <w:rFonts w:eastAsia="宋体" w:ascii="Arial" w:hAnsi="Arial"/>
                <w:rFonts w:ascii="Arial" w:hAnsi="Arial"/>
                <w:b w:val="0"/>
                <w:i w:val="0"/>
                <w:sz w:val="19"/>
              </w:rPr>
            </w:r>
          </w:p>
        </w:tc>
        <w:tc>
          <w:tcPr>
            <w:tcW w:type="dxa" w:w="3213"/>
            <w:vAlign w:val="center"/>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PART 6 — PERSONAL STATEMENT (BRIEF SUMMARY)</w:t>
            </w:r>
          </w:p>
        </w:tc>
      </w:tr>
    </w:tbl>
    <w:p/>
    <w:p>
      <w:pPr>
        <w:spacing w:before="0" w:after="40"/>
        <w:jc w:val="left"/>
      </w:pPr>
      <w:r>
        <w:rPr>
          <w:rFonts w:eastAsia="宋体" w:ascii="Arial" w:hAnsi="Arial"/>
          <w:rFonts w:ascii="Arial" w:hAnsi="Arial"/>
          <w:b w:val="0"/>
          <w:i/>
          <w:sz w:val="19"/>
        </w:rPr>
        <w:t>Please provide a brief statement (approx. 200 words) outlining your reasons for applying to this programme, your relevant academic/professional background, and your career goals. A full English Personal Statement (up to 1,000 words) must be submitted as a separate document.</w:t>
      </w:r>
    </w:p>
    <w:tbl>
      <w:tblPr>
        <w:tblStyle w:val="TableGrid"/>
        <w:tblW w:type="auto" w:w="0"/>
        <w:jc w:val="center"/>
        <w:tblLook w:firstColumn="1" w:firstRow="1" w:lastColumn="0" w:lastRow="0" w:noHBand="0" w:noVBand="1" w:val="04A0"/>
      </w:tblPr>
      <w:tblGrid>
        <w:gridCol w:w="9638"/>
      </w:tblGrid>
      <w:tr>
        <w:tc>
          <w:tcPr>
            <w:tcW w:type="dxa" w:w="9638"/>
          </w:tcPr>
          <w:p>
            <w:r/>
          </w:p>
          <w:p>
            <w:pPr>
              <w:spacing w:after="160"/>
            </w:pPr>
            <w:r>
              <w:rPr>
                <w:rFonts w:eastAsia="宋体" w:ascii="Arial" w:hAnsi="Arial"/>
                <w:rFonts w:ascii="Arial" w:hAnsi="Arial"/>
                <w:sz w:val="19"/>
              </w:rPr>
              <w:t xml:space="preserve"> </w:t>
            </w:r>
          </w:p>
          <w:p>
            <w:pPr>
              <w:spacing w:after="160"/>
            </w:pPr>
            <w:r>
              <w:rPr>
                <w:rFonts w:eastAsia="宋体" w:ascii="Arial" w:hAnsi="Arial"/>
                <w:rFonts w:ascii="Arial" w:hAnsi="Arial"/>
                <w:sz w:val="19"/>
              </w:rPr>
              <w:t xml:space="preserve"> </w:t>
            </w:r>
          </w:p>
          <w:p>
            <w:pPr>
              <w:spacing w:after="160"/>
            </w:pPr>
            <w:r>
              <w:rPr>
                <w:rFonts w:eastAsia="宋体" w:ascii="Arial" w:hAnsi="Arial"/>
                <w:rFonts w:ascii="Arial" w:hAnsi="Arial"/>
                <w:sz w:val="19"/>
              </w:rPr>
              <w:t xml:space="preserve"> </w:t>
            </w:r>
          </w:p>
          <w:p>
            <w:pPr>
              <w:spacing w:after="160"/>
            </w:pPr>
            <w:r>
              <w:rPr>
                <w:rFonts w:eastAsia="宋体" w:ascii="Arial" w:hAnsi="Arial"/>
                <w:rFonts w:ascii="Arial" w:hAnsi="Arial"/>
                <w:sz w:val="19"/>
              </w:rPr>
              <w:t xml:space="preserve"> </w:t>
            </w:r>
          </w:p>
          <w:p>
            <w:pPr>
              <w:spacing w:after="160"/>
            </w:pPr>
            <w:r>
              <w:rPr>
                <w:rFonts w:eastAsia="宋体" w:ascii="Arial" w:hAnsi="Arial"/>
                <w:rFonts w:ascii="Arial" w:hAnsi="Arial"/>
                <w:sz w:val="19"/>
              </w:rPr>
              <w:t xml:space="preserve"> </w:t>
            </w:r>
          </w:p>
          <w:p>
            <w:pPr>
              <w:spacing w:after="160"/>
            </w:pPr>
            <w:r>
              <w:rPr>
                <w:rFonts w:eastAsia="宋体" w:ascii="Arial" w:hAnsi="Arial"/>
                <w:rFonts w:ascii="Arial" w:hAnsi="Arial"/>
                <w:sz w:val="19"/>
              </w:rPr>
              <w:t xml:space="preserve"> </w:t>
            </w:r>
          </w:p>
          <w:p>
            <w:pPr>
              <w:spacing w:after="160"/>
            </w:pPr>
            <w:r>
              <w:rPr>
                <w:rFonts w:eastAsia="宋体" w:ascii="Arial" w:hAnsi="Arial"/>
                <w:rFonts w:ascii="Arial" w:hAnsi="Arial"/>
                <w:sz w:val="19"/>
              </w:rPr>
              <w:t xml:space="preserve"> </w:t>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PART 7 — REFERENCES</w:t>
            </w:r>
          </w:p>
        </w:tc>
      </w:tr>
    </w:tbl>
    <w:p/>
    <w:p>
      <w:pPr>
        <w:spacing w:before="0" w:after="40"/>
        <w:jc w:val="left"/>
      </w:pPr>
      <w:r>
        <w:rPr>
          <w:rFonts w:eastAsia="宋体" w:ascii="Arial" w:hAnsi="Arial"/>
          <w:rFonts w:ascii="Arial" w:hAnsi="Arial"/>
          <w:b w:val="0"/>
          <w:i/>
          <w:sz w:val="19"/>
        </w:rPr>
        <w:t>Please provide details of TWO referees (e.g., university professor, employer, or supervisor) who can attest to your academic and/or professional ability. Confidential reference letters must be submitted separately by your referees directly to the Programme Office.</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vAlign w:val="center"/>
            <w:shd w:val="clear" w:color="auto" w:fill="DEEAF1"/>
          </w:tcPr>
          <w:p>
            <w:pPr>
              <w:jc w:val="left"/>
            </w:pPr>
            <w:r/>
            <w:r>
              <w:rPr>
                <w:rFonts w:eastAsia="宋体" w:ascii="Arial" w:hAnsi="Arial"/>
                <w:rFonts w:ascii="Arial" w:hAnsi="Arial"/>
                <w:b w:val="0"/>
                <w:i w:val="0"/>
                <w:sz w:val="19"/>
              </w:rPr>
            </w:r>
          </w:p>
        </w:tc>
        <w:tc>
          <w:tcPr>
            <w:tcW w:type="dxa" w:w="4818"/>
            <w:vAlign w:val="center"/>
            <w:gridSpan w:val="2"/>
            <w:shd w:val="clear" w:color="auto" w:fill="2E74B5"/>
          </w:tcPr>
          <w:p>
            <w:pPr>
              <w:jc w:val="center"/>
            </w:pPr>
            <w:r/>
            <w:r>
              <w:rPr>
                <w:rFonts w:eastAsia="宋体" w:ascii="Arial" w:hAnsi="Arial"/>
                <w:rFonts w:ascii="Arial" w:hAnsi="Arial"/>
                <w:b/>
                <w:i w:val="0"/>
                <w:color w:val="FFFFFF"/>
                <w:sz w:val="19"/>
              </w:rPr>
              <w:t>Referee 1</w:t>
            </w:r>
          </w:p>
        </w:tc>
        <w:tc>
          <w:tcPr>
            <w:tcW w:type="dxa" w:w="2409"/>
            <w:vAlign w:val="center"/>
            <w:shd w:val="clear" w:color="auto" w:fill="2E74B5"/>
          </w:tcPr>
          <w:p>
            <w:pPr>
              <w:jc w:val="center"/>
            </w:pPr>
            <w:r/>
            <w:r>
              <w:rPr>
                <w:rFonts w:eastAsia="宋体" w:ascii="Arial" w:hAnsi="Arial"/>
                <w:rFonts w:ascii="Arial" w:hAnsi="Arial"/>
                <w:b/>
                <w:i w:val="0"/>
                <w:color w:val="FFFFFF"/>
                <w:sz w:val="19"/>
              </w:rPr>
              <w:t>Referee 2</w:t>
            </w:r>
          </w:p>
        </w:tc>
      </w:tr>
      <w:tr>
        <w:tc>
          <w:tcPr>
            <w:tcW w:type="dxa" w:w="2409"/>
            <w:vAlign w:val="center"/>
            <w:shd w:val="clear" w:color="auto" w:fill="DEEAF1"/>
          </w:tcPr>
          <w:p>
            <w:pPr>
              <w:jc w:val="left"/>
            </w:pPr>
            <w:r/>
            <w:r>
              <w:rPr>
                <w:rFonts w:eastAsia="宋体" w:ascii="Arial" w:hAnsi="Arial"/>
                <w:rFonts w:ascii="Arial" w:hAnsi="Arial"/>
                <w:b/>
                <w:i w:val="0"/>
                <w:sz w:val="19"/>
              </w:rPr>
              <w:t>Full Name</w:t>
            </w:r>
          </w:p>
        </w:tc>
        <w:tc>
          <w:tcPr>
            <w:tcW w:type="dxa" w:w="4818"/>
            <w:gridSpan w:val="2"/>
            <w:vAlign w:val="center"/>
          </w:tcPr>
          <w:p>
            <w:pPr>
              <w:jc w:val="left"/>
            </w:pPr>
            <w:r/>
            <w:r>
              <w:rPr>
                <w:rFonts w:eastAsia="宋体" w:ascii="Arial" w:hAnsi="Arial"/>
                <w:rFonts w:ascii="Arial" w:hAnsi="Arial"/>
                <w:b w:val="0"/>
                <w:i w:val="0"/>
                <w:sz w:val="19"/>
              </w:rPr>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Position / Title</w:t>
            </w:r>
          </w:p>
        </w:tc>
        <w:tc>
          <w:tcPr>
            <w:tcW w:type="dxa" w:w="4818"/>
            <w:gridSpan w:val="2"/>
            <w:vAlign w:val="center"/>
          </w:tcPr>
          <w:p>
            <w:pPr>
              <w:jc w:val="left"/>
            </w:pPr>
            <w:r/>
            <w:r>
              <w:rPr>
                <w:rFonts w:eastAsia="宋体" w:ascii="Arial" w:hAnsi="Arial"/>
                <w:rFonts w:ascii="Arial" w:hAnsi="Arial"/>
                <w:b w:val="0"/>
                <w:i w:val="0"/>
                <w:sz w:val="19"/>
              </w:rPr>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Organisation &amp; Address</w:t>
            </w:r>
          </w:p>
        </w:tc>
        <w:tc>
          <w:tcPr>
            <w:tcW w:type="dxa" w:w="4818"/>
            <w:gridSpan w:val="2"/>
            <w:vAlign w:val="center"/>
          </w:tcPr>
          <w:p>
            <w:pPr>
              <w:jc w:val="left"/>
            </w:pPr>
            <w:r/>
            <w:r>
              <w:rPr>
                <w:rFonts w:eastAsia="宋体" w:ascii="Arial" w:hAnsi="Arial"/>
                <w:rFonts w:ascii="Arial" w:hAnsi="Arial"/>
                <w:b w:val="0"/>
                <w:i w:val="0"/>
                <w:sz w:val="19"/>
              </w:rPr>
            </w:r>
          </w:p>
        </w:tc>
        <w:tc>
          <w:tcPr>
            <w:tcW w:type="dxa" w:w="2409"/>
            <w:vAlign w:val="center"/>
          </w:tcPr>
          <w:p>
            <w:pPr>
              <w:jc w:val="left"/>
            </w:pPr>
            <w:r/>
            <w:r>
              <w:rPr>
                <w:rFonts w:eastAsia="宋体" w:ascii="Arial" w:hAnsi="Arial"/>
                <w:rFonts w:ascii="Arial" w:hAnsi="Arial"/>
                <w:b w:val="0"/>
                <w:i w:val="0"/>
                <w:sz w:val="19"/>
              </w:rPr>
            </w:r>
          </w:p>
        </w:tc>
      </w:tr>
      <w:tr>
        <w:tc>
          <w:tcPr>
            <w:tcW w:type="dxa" w:w="2409"/>
            <w:vAlign w:val="center"/>
            <w:shd w:val="clear" w:color="auto" w:fill="DEEAF1"/>
          </w:tcPr>
          <w:p>
            <w:pPr>
              <w:jc w:val="left"/>
            </w:pPr>
            <w:r/>
            <w:r>
              <w:rPr>
                <w:rFonts w:eastAsia="宋体" w:ascii="Arial" w:hAnsi="Arial"/>
                <w:rFonts w:ascii="Arial" w:hAnsi="Arial"/>
                <w:b/>
                <w:i w:val="0"/>
                <w:sz w:val="19"/>
              </w:rPr>
              <w:t>Email / Phone</w:t>
            </w:r>
          </w:p>
        </w:tc>
        <w:tc>
          <w:tcPr>
            <w:tcW w:type="dxa" w:w="4818"/>
            <w:gridSpan w:val="2"/>
            <w:vAlign w:val="center"/>
          </w:tcPr>
          <w:p>
            <w:pPr>
              <w:jc w:val="left"/>
            </w:pPr>
            <w:r/>
            <w:r>
              <w:rPr>
                <w:rFonts w:eastAsia="宋体" w:ascii="Arial" w:hAnsi="Arial"/>
                <w:rFonts w:ascii="Arial" w:hAnsi="Arial"/>
                <w:b w:val="0"/>
                <w:i w:val="0"/>
                <w:sz w:val="19"/>
              </w:rPr>
            </w:r>
          </w:p>
        </w:tc>
        <w:tc>
          <w:tcPr>
            <w:tcW w:type="dxa" w:w="2409"/>
            <w:vAlign w:val="center"/>
          </w:tcPr>
          <w:p>
            <w:pPr>
              <w:jc w:val="left"/>
            </w:pPr>
            <w:r/>
            <w:r>
              <w:rPr>
                <w:rFonts w:eastAsia="宋体" w:ascii="Arial" w:hAnsi="Arial"/>
                <w:rFonts w:ascii="Arial" w:hAnsi="Arial"/>
                <w:b w:val="0"/>
                <w:i w:val="0"/>
                <w:sz w:val="19"/>
              </w:rPr>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PART 8 — SUPPORTING DOCUMENTS CHECKLIST</w:t>
            </w:r>
          </w:p>
        </w:tc>
      </w:tr>
    </w:tbl>
    <w:p/>
    <w:p>
      <w:pPr>
        <w:spacing w:before="0" w:after="40"/>
        <w:jc w:val="left"/>
      </w:pPr>
      <w:r>
        <w:rPr>
          <w:rFonts w:eastAsia="宋体" w:ascii="Arial" w:hAnsi="Arial"/>
          <w:rFonts w:ascii="Arial" w:hAnsi="Arial"/>
          <w:b w:val="0"/>
          <w:i/>
          <w:sz w:val="19"/>
        </w:rPr>
        <w:t>Please tick (☑) each item and include it with your application. Incomplete applications may not be processed.</w:t>
      </w:r>
    </w:p>
    <w:tbl>
      <w:tblPr>
        <w:tblStyle w:val="TableGrid"/>
        <w:tblW w:type="auto" w:w="0"/>
        <w:jc w:val="center"/>
        <w:tblLook w:firstColumn="1" w:firstRow="1" w:lastColumn="0" w:lastRow="0" w:noHBand="0" w:noVBand="1" w:val="04A0"/>
      </w:tblPr>
      <w:tblGrid>
        <w:gridCol w:w="3213"/>
        <w:gridCol w:w="3213"/>
        <w:gridCol w:w="3213"/>
      </w:tblGrid>
      <w:tr>
        <w:tc>
          <w:tcPr>
            <w:tcW w:type="dxa" w:w="3213"/>
            <w:vAlign w:val="center"/>
            <w:shd w:val="clear" w:color="auto" w:fill="1F497D"/>
          </w:tcPr>
          <w:p>
            <w:pPr>
              <w:jc w:val="center"/>
            </w:pPr>
            <w:r/>
            <w:r>
              <w:rPr>
                <w:rFonts w:eastAsia="宋体" w:ascii="Arial" w:hAnsi="Arial"/>
                <w:rFonts w:ascii="Arial" w:hAnsi="Arial"/>
                <w:b/>
                <w:i w:val="0"/>
                <w:color w:val="FFFFFF"/>
                <w:sz w:val="19"/>
              </w:rPr>
              <w:t>Required Documents</w:t>
            </w:r>
          </w:p>
        </w:tc>
        <w:tc>
          <w:tcPr>
            <w:tcW w:type="dxa" w:w="3213"/>
            <w:vAlign w:val="center"/>
            <w:shd w:val="clear" w:color="auto" w:fill="1F497D"/>
          </w:tcPr>
          <w:p>
            <w:pPr>
              <w:jc w:val="left"/>
            </w:pPr>
            <w:r/>
            <w:r>
              <w:rPr>
                <w:rFonts w:eastAsia="宋体" w:ascii="Arial" w:hAnsi="Arial"/>
                <w:rFonts w:ascii="Arial" w:hAnsi="Arial"/>
                <w:b/>
                <w:i w:val="0"/>
                <w:color w:val="FFFFFF"/>
                <w:sz w:val="19"/>
              </w:rPr>
              <w:t>Item</w:t>
            </w:r>
          </w:p>
        </w:tc>
        <w:tc>
          <w:tcPr>
            <w:tcW w:type="dxa" w:w="3213"/>
            <w:vAlign w:val="center"/>
            <w:shd w:val="clear" w:color="auto" w:fill="1F497D"/>
          </w:tcPr>
          <w:p>
            <w:pPr>
              <w:jc w:val="center"/>
            </w:pPr>
            <w:r/>
            <w:r>
              <w:rPr>
                <w:rFonts w:eastAsia="宋体" w:ascii="Arial" w:hAnsi="Arial"/>
                <w:rFonts w:ascii="Arial" w:hAnsi="Arial"/>
                <w:b/>
                <w:i w:val="0"/>
                <w:color w:val="FFFFFF"/>
                <w:sz w:val="19"/>
              </w:rPr>
              <w:t>Submitted?</w:t>
            </w:r>
          </w:p>
        </w:tc>
      </w:tr>
      <w:tr>
        <w:tc>
          <w:tcPr>
            <w:tcW w:type="dxa" w:w="3213"/>
            <w:vAlign w:val="center"/>
            <w:shd w:val="clear" w:color="auto" w:fill="FFFFFF"/>
          </w:tcPr>
          <w:p>
            <w:pPr>
              <w:jc w:val="center"/>
            </w:pPr>
            <w:r/>
            <w:r>
              <w:rPr>
                <w:rFonts w:eastAsia="宋体" w:ascii="Arial" w:hAnsi="Arial"/>
                <w:rFonts w:ascii="Arial" w:hAnsi="Arial"/>
                <w:b w:val="0"/>
                <w:i w:val="0"/>
                <w:sz w:val="19"/>
              </w:rPr>
              <w:t>1</w:t>
            </w:r>
          </w:p>
        </w:tc>
        <w:tc>
          <w:tcPr>
            <w:tcW w:type="dxa" w:w="3213"/>
            <w:vAlign w:val="center"/>
            <w:shd w:val="clear" w:color="auto" w:fill="FFFFFF"/>
          </w:tcPr>
          <w:p>
            <w:pPr>
              <w:jc w:val="left"/>
            </w:pPr>
            <w:r/>
            <w:r>
              <w:rPr>
                <w:rFonts w:eastAsia="宋体" w:ascii="Arial" w:hAnsi="Arial"/>
                <w:rFonts w:ascii="Arial" w:hAnsi="Arial"/>
                <w:b w:val="0"/>
                <w:i w:val="0"/>
                <w:sz w:val="19"/>
              </w:rPr>
              <w:t>Completed Application Form (this document, signed)</w:t>
            </w:r>
          </w:p>
        </w:tc>
        <w:tc>
          <w:tcPr>
            <w:tcW w:type="dxa" w:w="3213"/>
            <w:vAlign w:val="center"/>
            <w:shd w:val="clear" w:color="auto" w:fill="FFFFFF"/>
          </w:tcPr>
          <w:p>
            <w:pPr>
              <w:jc w:val="center"/>
            </w:pPr>
            <w:r/>
            <w:r>
              <w:rPr>
                <w:rFonts w:eastAsia="宋体" w:ascii="Arial" w:hAnsi="Arial"/>
                <w:rFonts w:ascii="Arial" w:hAnsi="Arial"/>
                <w:b w:val="0"/>
                <w:i w:val="0"/>
                <w:sz w:val="19"/>
              </w:rPr>
              <w:t>☐</w:t>
            </w:r>
          </w:p>
        </w:tc>
      </w:tr>
      <w:tr>
        <w:tc>
          <w:tcPr>
            <w:tcW w:type="dxa" w:w="3213"/>
            <w:vAlign w:val="center"/>
            <w:shd w:val="clear" w:color="auto" w:fill="DEEAF1"/>
          </w:tcPr>
          <w:p>
            <w:pPr>
              <w:jc w:val="center"/>
            </w:pPr>
            <w:r/>
            <w:r>
              <w:rPr>
                <w:rFonts w:eastAsia="宋体" w:ascii="Arial" w:hAnsi="Arial"/>
                <w:rFonts w:ascii="Arial" w:hAnsi="Arial"/>
                <w:b w:val="0"/>
                <w:i w:val="0"/>
                <w:sz w:val="19"/>
              </w:rPr>
              <w:t>2</w:t>
            </w:r>
          </w:p>
        </w:tc>
        <w:tc>
          <w:tcPr>
            <w:tcW w:type="dxa" w:w="3213"/>
            <w:vAlign w:val="center"/>
            <w:shd w:val="clear" w:color="auto" w:fill="DEEAF1"/>
          </w:tcPr>
          <w:p>
            <w:pPr>
              <w:jc w:val="left"/>
            </w:pPr>
            <w:r/>
            <w:r>
              <w:rPr>
                <w:rFonts w:eastAsia="宋体" w:ascii="Arial" w:hAnsi="Arial"/>
                <w:rFonts w:ascii="Arial" w:hAnsi="Arial"/>
                <w:b w:val="0"/>
                <w:i w:val="0"/>
                <w:sz w:val="19"/>
              </w:rPr>
              <w:t>Application Fee Receipt — RMB 600 (non-refundable)</w:t>
            </w:r>
          </w:p>
        </w:tc>
        <w:tc>
          <w:tcPr>
            <w:tcW w:type="dxa" w:w="3213"/>
            <w:vAlign w:val="center"/>
            <w:shd w:val="clear" w:color="auto" w:fill="DEEAF1"/>
          </w:tcPr>
          <w:p>
            <w:pPr>
              <w:jc w:val="center"/>
            </w:pPr>
            <w:r/>
            <w:r>
              <w:rPr>
                <w:rFonts w:eastAsia="宋体" w:ascii="Arial" w:hAnsi="Arial"/>
                <w:rFonts w:ascii="Arial" w:hAnsi="Arial"/>
                <w:b w:val="0"/>
                <w:i w:val="0"/>
                <w:sz w:val="19"/>
              </w:rPr>
              <w:t>☐</w:t>
            </w:r>
          </w:p>
        </w:tc>
      </w:tr>
      <w:tr>
        <w:tc>
          <w:tcPr>
            <w:tcW w:type="dxa" w:w="3213"/>
            <w:vAlign w:val="center"/>
            <w:shd w:val="clear" w:color="auto" w:fill="FFFFFF"/>
          </w:tcPr>
          <w:p>
            <w:pPr>
              <w:jc w:val="center"/>
            </w:pPr>
            <w:r/>
            <w:r>
              <w:rPr>
                <w:rFonts w:eastAsia="宋体" w:ascii="Arial" w:hAnsi="Arial"/>
                <w:rFonts w:ascii="Arial" w:hAnsi="Arial"/>
                <w:b w:val="0"/>
                <w:i w:val="0"/>
                <w:sz w:val="19"/>
              </w:rPr>
              <w:t>3</w:t>
            </w:r>
          </w:p>
        </w:tc>
        <w:tc>
          <w:tcPr>
            <w:tcW w:type="dxa" w:w="3213"/>
            <w:vAlign w:val="center"/>
            <w:shd w:val="clear" w:color="auto" w:fill="FFFFFF"/>
          </w:tcPr>
          <w:p>
            <w:pPr>
              <w:jc w:val="left"/>
            </w:pPr>
            <w:r/>
            <w:r>
              <w:rPr>
                <w:rFonts w:eastAsia="宋体" w:ascii="Arial" w:hAnsi="Arial"/>
                <w:rFonts w:ascii="Arial" w:hAnsi="Arial"/>
                <w:b w:val="0"/>
                <w:i w:val="0"/>
                <w:sz w:val="19"/>
              </w:rPr>
              <w:t>Certified copy of Bachelor's degree certificate (or proof of expected graduation for final-year students)</w:t>
            </w:r>
          </w:p>
        </w:tc>
        <w:tc>
          <w:tcPr>
            <w:tcW w:type="dxa" w:w="3213"/>
            <w:vAlign w:val="center"/>
            <w:shd w:val="clear" w:color="auto" w:fill="FFFFFF"/>
          </w:tcPr>
          <w:p>
            <w:pPr>
              <w:jc w:val="center"/>
            </w:pPr>
            <w:r/>
            <w:r>
              <w:rPr>
                <w:rFonts w:eastAsia="宋体" w:ascii="Arial" w:hAnsi="Arial"/>
                <w:rFonts w:ascii="Arial" w:hAnsi="Arial"/>
                <w:b w:val="0"/>
                <w:i w:val="0"/>
                <w:sz w:val="19"/>
              </w:rPr>
              <w:t>☐</w:t>
            </w:r>
          </w:p>
        </w:tc>
      </w:tr>
      <w:tr>
        <w:tc>
          <w:tcPr>
            <w:tcW w:type="dxa" w:w="3213"/>
            <w:vAlign w:val="center"/>
            <w:shd w:val="clear" w:color="auto" w:fill="DEEAF1"/>
          </w:tcPr>
          <w:p>
            <w:pPr>
              <w:jc w:val="center"/>
            </w:pPr>
            <w:r/>
            <w:r>
              <w:rPr>
                <w:rFonts w:eastAsia="宋体" w:ascii="Arial" w:hAnsi="Arial"/>
                <w:rFonts w:ascii="Arial" w:hAnsi="Arial"/>
                <w:b w:val="0"/>
                <w:i w:val="0"/>
                <w:sz w:val="19"/>
              </w:rPr>
              <w:t>4</w:t>
            </w:r>
          </w:p>
        </w:tc>
        <w:tc>
          <w:tcPr>
            <w:tcW w:type="dxa" w:w="3213"/>
            <w:vAlign w:val="center"/>
            <w:shd w:val="clear" w:color="auto" w:fill="DEEAF1"/>
          </w:tcPr>
          <w:p>
            <w:pPr>
              <w:jc w:val="left"/>
            </w:pPr>
            <w:r/>
            <w:r>
              <w:rPr>
                <w:rFonts w:eastAsia="宋体" w:ascii="Arial" w:hAnsi="Arial"/>
                <w:rFonts w:ascii="Arial" w:hAnsi="Arial"/>
                <w:b w:val="0"/>
                <w:i w:val="0"/>
                <w:sz w:val="19"/>
              </w:rPr>
              <w:t>Official undergraduate academic transcripts (all years)</w:t>
            </w:r>
          </w:p>
        </w:tc>
        <w:tc>
          <w:tcPr>
            <w:tcW w:type="dxa" w:w="3213"/>
            <w:vAlign w:val="center"/>
            <w:shd w:val="clear" w:color="auto" w:fill="DEEAF1"/>
          </w:tcPr>
          <w:p>
            <w:pPr>
              <w:jc w:val="center"/>
            </w:pPr>
            <w:r/>
            <w:r>
              <w:rPr>
                <w:rFonts w:eastAsia="宋体" w:ascii="Arial" w:hAnsi="Arial"/>
                <w:rFonts w:ascii="Arial" w:hAnsi="Arial"/>
                <w:b w:val="0"/>
                <w:i w:val="0"/>
                <w:sz w:val="19"/>
              </w:rPr>
              <w:t>☐</w:t>
            </w:r>
          </w:p>
        </w:tc>
      </w:tr>
      <w:tr>
        <w:tc>
          <w:tcPr>
            <w:tcW w:type="dxa" w:w="3213"/>
            <w:vAlign w:val="center"/>
            <w:shd w:val="clear" w:color="auto" w:fill="FFFFFF"/>
          </w:tcPr>
          <w:p>
            <w:pPr>
              <w:jc w:val="center"/>
            </w:pPr>
            <w:r/>
            <w:r>
              <w:rPr>
                <w:rFonts w:eastAsia="宋体" w:ascii="Arial" w:hAnsi="Arial"/>
                <w:rFonts w:ascii="Arial" w:hAnsi="Arial"/>
                <w:b w:val="0"/>
                <w:i w:val="0"/>
                <w:sz w:val="19"/>
              </w:rPr>
              <w:t>5</w:t>
            </w:r>
          </w:p>
        </w:tc>
        <w:tc>
          <w:tcPr>
            <w:tcW w:type="dxa" w:w="3213"/>
            <w:vAlign w:val="center"/>
            <w:shd w:val="clear" w:color="auto" w:fill="FFFFFF"/>
          </w:tcPr>
          <w:p>
            <w:pPr>
              <w:jc w:val="left"/>
            </w:pPr>
            <w:r/>
            <w:r>
              <w:rPr>
                <w:rFonts w:eastAsia="宋体" w:ascii="Arial" w:hAnsi="Arial"/>
                <w:rFonts w:ascii="Arial" w:hAnsi="Arial"/>
                <w:b w:val="0"/>
                <w:i w:val="0"/>
                <w:sz w:val="19"/>
              </w:rPr>
              <w:t>JXUFE Academic Records System verification printout (学信网)</w:t>
            </w:r>
          </w:p>
        </w:tc>
        <w:tc>
          <w:tcPr>
            <w:tcW w:type="dxa" w:w="3213"/>
            <w:vAlign w:val="center"/>
            <w:shd w:val="clear" w:color="auto" w:fill="FFFFFF"/>
          </w:tcPr>
          <w:p>
            <w:pPr>
              <w:jc w:val="center"/>
            </w:pPr>
            <w:r/>
            <w:r>
              <w:rPr>
                <w:rFonts w:eastAsia="宋体" w:ascii="Arial" w:hAnsi="Arial"/>
                <w:rFonts w:ascii="Arial" w:hAnsi="Arial"/>
                <w:b w:val="0"/>
                <w:i w:val="0"/>
                <w:sz w:val="19"/>
              </w:rPr>
              <w:t>☐</w:t>
            </w:r>
          </w:p>
        </w:tc>
      </w:tr>
      <w:tr>
        <w:tc>
          <w:tcPr>
            <w:tcW w:type="dxa" w:w="3213"/>
            <w:vAlign w:val="center"/>
            <w:shd w:val="clear" w:color="auto" w:fill="DEEAF1"/>
          </w:tcPr>
          <w:p>
            <w:pPr>
              <w:jc w:val="center"/>
            </w:pPr>
            <w:r/>
            <w:r>
              <w:rPr>
                <w:rFonts w:eastAsia="宋体" w:ascii="Arial" w:hAnsi="Arial"/>
                <w:rFonts w:ascii="Arial" w:hAnsi="Arial"/>
                <w:b w:val="0"/>
                <w:i w:val="0"/>
                <w:sz w:val="19"/>
              </w:rPr>
              <w:t>6</w:t>
            </w:r>
          </w:p>
        </w:tc>
        <w:tc>
          <w:tcPr>
            <w:tcW w:type="dxa" w:w="3213"/>
            <w:vAlign w:val="center"/>
            <w:shd w:val="clear" w:color="auto" w:fill="DEEAF1"/>
          </w:tcPr>
          <w:p>
            <w:pPr>
              <w:jc w:val="left"/>
            </w:pPr>
            <w:r/>
            <w:r>
              <w:rPr>
                <w:rFonts w:eastAsia="宋体" w:ascii="Arial" w:hAnsi="Arial"/>
                <w:rFonts w:ascii="Arial" w:hAnsi="Arial"/>
                <w:b w:val="0"/>
                <w:i w:val="0"/>
                <w:sz w:val="19"/>
              </w:rPr>
              <w:t>Valid government-issued photo ID (Chinese ID card or passport copy)</w:t>
            </w:r>
          </w:p>
        </w:tc>
        <w:tc>
          <w:tcPr>
            <w:tcW w:type="dxa" w:w="3213"/>
            <w:vAlign w:val="center"/>
            <w:shd w:val="clear" w:color="auto" w:fill="DEEAF1"/>
          </w:tcPr>
          <w:p>
            <w:pPr>
              <w:jc w:val="center"/>
            </w:pPr>
            <w:r/>
            <w:r>
              <w:rPr>
                <w:rFonts w:eastAsia="宋体" w:ascii="Arial" w:hAnsi="Arial"/>
                <w:rFonts w:ascii="Arial" w:hAnsi="Arial"/>
                <w:b w:val="0"/>
                <w:i w:val="0"/>
                <w:sz w:val="19"/>
              </w:rPr>
              <w:t>☐</w:t>
            </w:r>
          </w:p>
        </w:tc>
      </w:tr>
      <w:tr>
        <w:tc>
          <w:tcPr>
            <w:tcW w:type="dxa" w:w="3213"/>
            <w:vAlign w:val="center"/>
            <w:shd w:val="clear" w:color="auto" w:fill="FFFFFF"/>
          </w:tcPr>
          <w:p>
            <w:pPr>
              <w:jc w:val="center"/>
            </w:pPr>
            <w:r/>
            <w:r>
              <w:rPr>
                <w:rFonts w:eastAsia="宋体" w:ascii="Arial" w:hAnsi="Arial"/>
                <w:rFonts w:ascii="Arial" w:hAnsi="Arial"/>
                <w:b w:val="0"/>
                <w:i w:val="0"/>
                <w:sz w:val="19"/>
              </w:rPr>
              <w:t>7</w:t>
            </w:r>
          </w:p>
        </w:tc>
        <w:tc>
          <w:tcPr>
            <w:tcW w:type="dxa" w:w="3213"/>
            <w:vAlign w:val="center"/>
            <w:shd w:val="clear" w:color="auto" w:fill="FFFFFF"/>
          </w:tcPr>
          <w:p>
            <w:pPr>
              <w:jc w:val="left"/>
            </w:pPr>
            <w:r/>
            <w:r>
              <w:rPr>
                <w:rFonts w:eastAsia="宋体" w:ascii="Arial" w:hAnsi="Arial"/>
                <w:rFonts w:ascii="Arial" w:hAnsi="Arial"/>
                <w:b w:val="0"/>
                <w:i w:val="0"/>
                <w:sz w:val="19"/>
              </w:rPr>
              <w:t>English Personal Statement (up to 1,000 words, in English)</w:t>
            </w:r>
          </w:p>
        </w:tc>
        <w:tc>
          <w:tcPr>
            <w:tcW w:type="dxa" w:w="3213"/>
            <w:vAlign w:val="center"/>
            <w:shd w:val="clear" w:color="auto" w:fill="FFFFFF"/>
          </w:tcPr>
          <w:p>
            <w:pPr>
              <w:jc w:val="center"/>
            </w:pPr>
            <w:r/>
            <w:r>
              <w:rPr>
                <w:rFonts w:eastAsia="宋体" w:ascii="Arial" w:hAnsi="Arial"/>
                <w:rFonts w:ascii="Arial" w:hAnsi="Arial"/>
                <w:b w:val="0"/>
                <w:i w:val="0"/>
                <w:sz w:val="19"/>
              </w:rPr>
              <w:t>☐</w:t>
            </w:r>
          </w:p>
        </w:tc>
      </w:tr>
      <w:tr>
        <w:tc>
          <w:tcPr>
            <w:tcW w:type="dxa" w:w="3213"/>
            <w:vAlign w:val="center"/>
            <w:shd w:val="clear" w:color="auto" w:fill="DEEAF1"/>
          </w:tcPr>
          <w:p>
            <w:pPr>
              <w:jc w:val="center"/>
            </w:pPr>
            <w:r/>
            <w:r>
              <w:rPr>
                <w:rFonts w:eastAsia="宋体" w:ascii="Arial" w:hAnsi="Arial"/>
                <w:rFonts w:ascii="Arial" w:hAnsi="Arial"/>
                <w:b w:val="0"/>
                <w:i w:val="0"/>
                <w:sz w:val="19"/>
              </w:rPr>
              <w:t>8</w:t>
            </w:r>
          </w:p>
        </w:tc>
        <w:tc>
          <w:tcPr>
            <w:tcW w:type="dxa" w:w="3213"/>
            <w:vAlign w:val="center"/>
            <w:shd w:val="clear" w:color="auto" w:fill="DEEAF1"/>
          </w:tcPr>
          <w:p>
            <w:pPr>
              <w:jc w:val="left"/>
            </w:pPr>
            <w:r/>
            <w:r>
              <w:rPr>
                <w:rFonts w:eastAsia="宋体" w:ascii="Arial" w:hAnsi="Arial"/>
                <w:rFonts w:ascii="Arial" w:hAnsi="Arial"/>
                <w:b w:val="0"/>
                <w:i w:val="0"/>
                <w:sz w:val="19"/>
              </w:rPr>
              <w:t>Curriculum Vitae / Résumé (Chinese and English versions)</w:t>
            </w:r>
          </w:p>
        </w:tc>
        <w:tc>
          <w:tcPr>
            <w:tcW w:type="dxa" w:w="3213"/>
            <w:vAlign w:val="center"/>
            <w:shd w:val="clear" w:color="auto" w:fill="DEEAF1"/>
          </w:tcPr>
          <w:p>
            <w:pPr>
              <w:jc w:val="center"/>
            </w:pPr>
            <w:r/>
            <w:r>
              <w:rPr>
                <w:rFonts w:eastAsia="宋体" w:ascii="Arial" w:hAnsi="Arial"/>
                <w:rFonts w:ascii="Arial" w:hAnsi="Arial"/>
                <w:b w:val="0"/>
                <w:i w:val="0"/>
                <w:sz w:val="19"/>
              </w:rPr>
              <w:t>☐</w:t>
            </w:r>
          </w:p>
        </w:tc>
      </w:tr>
      <w:tr>
        <w:tc>
          <w:tcPr>
            <w:tcW w:type="dxa" w:w="3213"/>
            <w:vAlign w:val="center"/>
            <w:shd w:val="clear" w:color="auto" w:fill="FFFFFF"/>
          </w:tcPr>
          <w:p>
            <w:pPr>
              <w:jc w:val="center"/>
            </w:pPr>
            <w:r/>
            <w:r>
              <w:rPr>
                <w:rFonts w:eastAsia="宋体" w:ascii="Arial" w:hAnsi="Arial"/>
                <w:rFonts w:ascii="Arial" w:hAnsi="Arial"/>
                <w:b w:val="0"/>
                <w:i w:val="0"/>
                <w:sz w:val="19"/>
              </w:rPr>
              <w:t>9</w:t>
            </w:r>
          </w:p>
        </w:tc>
        <w:tc>
          <w:tcPr>
            <w:tcW w:type="dxa" w:w="3213"/>
            <w:vAlign w:val="center"/>
            <w:shd w:val="clear" w:color="auto" w:fill="FFFFFF"/>
          </w:tcPr>
          <w:p>
            <w:pPr>
              <w:jc w:val="left"/>
            </w:pPr>
            <w:r/>
            <w:r>
              <w:rPr>
                <w:rFonts w:eastAsia="宋体" w:ascii="Arial" w:hAnsi="Arial"/>
                <w:rFonts w:ascii="Arial" w:hAnsi="Arial"/>
                <w:b w:val="0"/>
                <w:i w:val="0"/>
                <w:sz w:val="19"/>
              </w:rPr>
              <w:t>Two Confidential Reference Letters (with referee contact details, signed)</w:t>
            </w:r>
          </w:p>
        </w:tc>
        <w:tc>
          <w:tcPr>
            <w:tcW w:type="dxa" w:w="3213"/>
            <w:vAlign w:val="center"/>
            <w:shd w:val="clear" w:color="auto" w:fill="FFFFFF"/>
          </w:tcPr>
          <w:p>
            <w:pPr>
              <w:jc w:val="center"/>
            </w:pPr>
            <w:r/>
            <w:r>
              <w:rPr>
                <w:rFonts w:eastAsia="宋体" w:ascii="Arial" w:hAnsi="Arial"/>
                <w:rFonts w:ascii="Arial" w:hAnsi="Arial"/>
                <w:b w:val="0"/>
                <w:i w:val="0"/>
                <w:sz w:val="19"/>
              </w:rPr>
              <w:t>☐</w:t>
            </w:r>
          </w:p>
        </w:tc>
      </w:tr>
    </w:tbl>
    <w:p/>
    <w:p>
      <w:pPr>
        <w:spacing w:before="0" w:after="40"/>
        <w:jc w:val="left"/>
      </w:pPr>
      <w:r>
        <w:rPr>
          <w:rFonts w:eastAsia="宋体" w:ascii="Arial" w:hAnsi="Arial"/>
          <w:rFonts w:ascii="Arial" w:hAnsi="Arial"/>
          <w:b/>
          <w:i w:val="0"/>
          <w:sz w:val="19"/>
        </w:rPr>
        <w:t>Optional (if applicable):</w:t>
      </w:r>
    </w:p>
    <w:tbl>
      <w:tblPr>
        <w:tblStyle w:val="TableGrid"/>
        <w:tblW w:type="auto" w:w="0"/>
        <w:jc w:val="center"/>
        <w:tblLook w:firstColumn="1" w:firstRow="1" w:lastColumn="0" w:lastRow="0" w:noHBand="0" w:noVBand="1" w:val="04A0"/>
      </w:tblPr>
      <w:tblGrid>
        <w:gridCol w:w="3213"/>
        <w:gridCol w:w="3213"/>
        <w:gridCol w:w="3213"/>
      </w:tblGrid>
      <w:tr>
        <w:tc>
          <w:tcPr>
            <w:tcW w:type="dxa" w:w="3213"/>
            <w:vAlign w:val="center"/>
            <w:shd w:val="clear" w:color="auto" w:fill="EBF3FB"/>
          </w:tcPr>
          <w:p>
            <w:pPr>
              <w:jc w:val="center"/>
            </w:pPr>
            <w:r/>
            <w:r>
              <w:rPr>
                <w:rFonts w:eastAsia="宋体" w:ascii="Arial" w:hAnsi="Arial"/>
                <w:rFonts w:ascii="Arial" w:hAnsi="Arial"/>
                <w:b w:val="0"/>
                <w:i w:val="0"/>
                <w:sz w:val="19"/>
              </w:rPr>
              <w:t>A</w:t>
            </w:r>
          </w:p>
        </w:tc>
        <w:tc>
          <w:tcPr>
            <w:tcW w:type="dxa" w:w="3213"/>
            <w:vAlign w:val="center"/>
            <w:shd w:val="clear" w:color="auto" w:fill="EBF3FB"/>
          </w:tcPr>
          <w:p>
            <w:pPr>
              <w:jc w:val="left"/>
            </w:pPr>
            <w:r/>
            <w:r>
              <w:rPr>
                <w:rFonts w:eastAsia="宋体" w:ascii="Arial" w:hAnsi="Arial"/>
                <w:rFonts w:ascii="Arial" w:hAnsi="Arial"/>
                <w:b w:val="0"/>
                <w:i w:val="0"/>
                <w:sz w:val="19"/>
              </w:rPr>
              <w:t>English proficiency test score report (IELTS / TOEFL / CET-6 / TEM-8)</w:t>
            </w:r>
          </w:p>
        </w:tc>
        <w:tc>
          <w:tcPr>
            <w:tcW w:type="dxa" w:w="3213"/>
            <w:vAlign w:val="center"/>
            <w:shd w:val="clear" w:color="auto" w:fill="EBF3FB"/>
          </w:tcPr>
          <w:p>
            <w:pPr>
              <w:jc w:val="center"/>
            </w:pPr>
            <w:r/>
            <w:r>
              <w:rPr>
                <w:rFonts w:eastAsia="宋体" w:ascii="Arial" w:hAnsi="Arial"/>
                <w:rFonts w:ascii="Arial" w:hAnsi="Arial"/>
                <w:b w:val="0"/>
                <w:i w:val="0"/>
                <w:sz w:val="19"/>
              </w:rPr>
              <w:t>☐</w:t>
            </w:r>
          </w:p>
        </w:tc>
      </w:tr>
      <w:tr>
        <w:tc>
          <w:tcPr>
            <w:tcW w:type="dxa" w:w="3213"/>
            <w:vAlign w:val="center"/>
            <w:shd w:val="clear" w:color="auto" w:fill="FFFFFF"/>
          </w:tcPr>
          <w:p>
            <w:pPr>
              <w:jc w:val="center"/>
            </w:pPr>
            <w:r/>
            <w:r>
              <w:rPr>
                <w:rFonts w:eastAsia="宋体" w:ascii="Arial" w:hAnsi="Arial"/>
                <w:rFonts w:ascii="Arial" w:hAnsi="Arial"/>
                <w:b w:val="0"/>
                <w:i w:val="0"/>
                <w:sz w:val="19"/>
              </w:rPr>
              <w:t>B</w:t>
            </w:r>
          </w:p>
        </w:tc>
        <w:tc>
          <w:tcPr>
            <w:tcW w:type="dxa" w:w="3213"/>
            <w:vAlign w:val="center"/>
            <w:shd w:val="clear" w:color="auto" w:fill="FFFFFF"/>
          </w:tcPr>
          <w:p>
            <w:pPr>
              <w:jc w:val="left"/>
            </w:pPr>
            <w:r/>
            <w:r>
              <w:rPr>
                <w:rFonts w:eastAsia="宋体" w:ascii="Arial" w:hAnsi="Arial"/>
                <w:rFonts w:ascii="Arial" w:hAnsi="Arial"/>
                <w:b w:val="0"/>
                <w:i w:val="0"/>
                <w:sz w:val="19"/>
              </w:rPr>
              <w:t>Portfolio of relevant work / research (optional for FinTech applicants)</w:t>
            </w:r>
          </w:p>
        </w:tc>
        <w:tc>
          <w:tcPr>
            <w:tcW w:type="dxa" w:w="3213"/>
            <w:vAlign w:val="center"/>
            <w:shd w:val="clear" w:color="auto" w:fill="FFFFFF"/>
          </w:tcPr>
          <w:p>
            <w:pPr>
              <w:jc w:val="center"/>
            </w:pPr>
            <w:r/>
            <w:r>
              <w:rPr>
                <w:rFonts w:eastAsia="宋体" w:ascii="Arial" w:hAnsi="Arial"/>
                <w:rFonts w:ascii="Arial" w:hAnsi="Arial"/>
                <w:b w:val="0"/>
                <w:i w:val="0"/>
                <w:sz w:val="19"/>
              </w:rPr>
              <w:t>☐</w:t>
            </w:r>
          </w:p>
        </w:tc>
      </w:tr>
      <w:tr>
        <w:tc>
          <w:tcPr>
            <w:tcW w:type="dxa" w:w="3213"/>
            <w:vAlign w:val="center"/>
            <w:shd w:val="clear" w:color="auto" w:fill="EBF3FB"/>
          </w:tcPr>
          <w:p>
            <w:pPr>
              <w:jc w:val="center"/>
            </w:pPr>
            <w:r/>
            <w:r>
              <w:rPr>
                <w:rFonts w:eastAsia="宋体" w:ascii="Arial" w:hAnsi="Arial"/>
                <w:rFonts w:ascii="Arial" w:hAnsi="Arial"/>
                <w:b w:val="0"/>
                <w:i w:val="0"/>
                <w:sz w:val="19"/>
              </w:rPr>
              <w:t>C</w:t>
            </w:r>
          </w:p>
        </w:tc>
        <w:tc>
          <w:tcPr>
            <w:tcW w:type="dxa" w:w="3213"/>
            <w:vAlign w:val="center"/>
            <w:shd w:val="clear" w:color="auto" w:fill="EBF3FB"/>
          </w:tcPr>
          <w:p>
            <w:pPr>
              <w:jc w:val="left"/>
            </w:pPr>
            <w:r/>
            <w:r>
              <w:rPr>
                <w:rFonts w:eastAsia="宋体" w:ascii="Arial" w:hAnsi="Arial"/>
                <w:rFonts w:ascii="Arial" w:hAnsi="Arial"/>
                <w:b w:val="0"/>
                <w:i w:val="0"/>
                <w:sz w:val="19"/>
              </w:rPr>
              <w:t>Employment verification letter or HR letter (for in-service applicants)</w:t>
            </w:r>
          </w:p>
        </w:tc>
        <w:tc>
          <w:tcPr>
            <w:tcW w:type="dxa" w:w="3213"/>
            <w:vAlign w:val="center"/>
            <w:shd w:val="clear" w:color="auto" w:fill="EBF3FB"/>
          </w:tcPr>
          <w:p>
            <w:pPr>
              <w:jc w:val="center"/>
            </w:pPr>
            <w:r/>
            <w:r>
              <w:rPr>
                <w:rFonts w:eastAsia="宋体" w:ascii="Arial" w:hAnsi="Arial"/>
                <w:rFonts w:ascii="Arial" w:hAnsi="Arial"/>
                <w:b w:val="0"/>
                <w:i w:val="0"/>
                <w:sz w:val="19"/>
              </w:rPr>
              <w:t>☐</w:t>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1F497D"/>
          </w:tcPr>
          <w:p>
            <w:pPr>
              <w:jc w:val="left"/>
            </w:pPr>
            <w:r/>
            <w:r>
              <w:rPr>
                <w:rFonts w:eastAsia="宋体" w:ascii="Arial" w:hAnsi="Arial"/>
                <w:rFonts w:ascii="Arial" w:hAnsi="Arial"/>
                <w:b/>
                <w:i w:val="0"/>
                <w:color w:val="FFFFFF"/>
                <w:sz w:val="22"/>
              </w:rPr>
              <w:t xml:space="preserve">  DECLARATION BY APPLICANT</w:t>
            </w:r>
          </w:p>
        </w:tc>
      </w:tr>
    </w:tbl>
    <w:p/>
    <w:tbl>
      <w:tblPr>
        <w:tblStyle w:val="TableGrid"/>
        <w:tblW w:type="auto" w:w="0"/>
        <w:jc w:val="center"/>
        <w:tblLook w:firstColumn="1" w:firstRow="1" w:lastColumn="0" w:lastRow="0" w:noHBand="0" w:noVBand="1" w:val="04A0"/>
      </w:tblPr>
      <w:tblGrid>
        <w:gridCol w:w="9638"/>
      </w:tblGrid>
      <w:tr>
        <w:tc>
          <w:tcPr>
            <w:tcW w:type="dxa" w:w="9638"/>
            <w:vAlign w:val="center"/>
            <w:shd w:val="clear" w:color="auto" w:fill="FFF9E6"/>
          </w:tcPr>
          <w:p>
            <w:r/>
            <w:r>
              <w:rPr>
                <w:rFonts w:eastAsia="宋体" w:ascii="Arial" w:hAnsi="Arial"/>
                <w:rFonts w:ascii="Arial" w:hAnsi="Arial"/>
                <w:sz w:val="19"/>
              </w:rPr>
              <w:t>I hereby declare that:</w:t>
              <w:br/>
              <w:br/>
              <w:t>1.  All information provided in this application is true, accurate and complete to the best of my knowledge. I understand that any misrepresentation or omission of facts may result in the cancellation of my application or enrolment.</w:t>
              <w:br/>
              <w:br/>
              <w:t>2.  I have read and understood the programme information, fees, and terms as set out in the Admission Guide for the Cooperative Education Programme between Jiangxi University of Finance and Economics and the University of Essex.</w:t>
              <w:br/>
              <w:br/>
              <w:t>3.  I consent to Jiangxi University of Finance and Economics and the University of Essex collecting, processing, and sharing my personal data for the purposes of this application and, if admitted, for programme administration.</w:t>
              <w:br/>
              <w:br/>
              <w:t>4.  I agree to abide by the academic regulations, student codes of conduct, and relevant policies of both Jiangxi University of Finance and Economics and the University of Essex throughout my studies.</w:t>
              <w:br/>
              <w:br/>
              <w:t>5.  I understand that the degree to be awarded upon successful completion is a Master's degree from the University of Essex, United Kingdom. No academic qualification will be issued by Jiangxi University of Finance and Economics for this programme.</w:t>
              <w:br/>
              <w:br/>
              <w:t>6.  I authorise the programme office to take and use photographs or recordings of me during programme activities for academic and promotional purposes, unless I notify the office in writing to the contrary.</w:t>
            </w:r>
          </w:p>
        </w:tc>
      </w:tr>
    </w:tbl>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vAlign w:val="center"/>
            <w:shd w:val="clear" w:color="auto" w:fill="DEEAF1"/>
          </w:tcPr>
          <w:p>
            <w:pPr>
              <w:jc w:val="left"/>
            </w:pPr>
            <w:r/>
            <w:r>
              <w:rPr>
                <w:rFonts w:eastAsia="宋体" w:ascii="Arial" w:hAnsi="Arial"/>
                <w:rFonts w:ascii="Arial" w:hAnsi="Arial"/>
                <w:b/>
                <w:i w:val="0"/>
                <w:sz w:val="20"/>
              </w:rPr>
              <w:t>Applicant's Signature:</w:t>
            </w:r>
          </w:p>
        </w:tc>
        <w:tc>
          <w:tcPr>
            <w:tcW w:type="dxa" w:w="2409"/>
            <w:vAlign w:val="center"/>
          </w:tcPr>
          <w:p>
            <w:pPr>
              <w:jc w:val="left"/>
            </w:pPr>
            <w:r/>
            <w:r>
              <w:rPr>
                <w:rFonts w:eastAsia="宋体" w:ascii="Arial" w:hAnsi="Arial"/>
                <w:rFonts w:ascii="Arial" w:hAnsi="Arial"/>
                <w:b w:val="0"/>
                <w:i w:val="0"/>
                <w:sz w:val="20"/>
              </w:rPr>
            </w:r>
          </w:p>
        </w:tc>
        <w:tc>
          <w:tcPr>
            <w:tcW w:type="dxa" w:w="2409"/>
            <w:vAlign w:val="center"/>
            <w:shd w:val="clear" w:color="auto" w:fill="DEEAF1"/>
          </w:tcPr>
          <w:p>
            <w:pPr>
              <w:jc w:val="left"/>
            </w:pPr>
            <w:r/>
            <w:r>
              <w:rPr>
                <w:rFonts w:eastAsia="宋体" w:ascii="Arial" w:hAnsi="Arial"/>
                <w:rFonts w:ascii="Arial" w:hAnsi="Arial"/>
                <w:b/>
                <w:i w:val="0"/>
                <w:sz w:val="20"/>
              </w:rPr>
              <w:t>Date (DD/MM/YYYY):</w:t>
            </w:r>
          </w:p>
        </w:tc>
        <w:tc>
          <w:tcPr>
            <w:tcW w:type="dxa" w:w="2409"/>
            <w:vAlign w:val="center"/>
          </w:tcPr>
          <w:p>
            <w:pPr>
              <w:jc w:val="left"/>
            </w:pPr>
            <w:r/>
            <w:r>
              <w:rPr>
                <w:rFonts w:eastAsia="宋体" w:ascii="Arial" w:hAnsi="Arial"/>
                <w:rFonts w:ascii="Arial" w:hAnsi="Arial"/>
                <w:b w:val="0"/>
                <w:i w:val="0"/>
                <w:sz w:val="20"/>
              </w:rPr>
            </w:r>
          </w:p>
        </w:tc>
      </w:tr>
      <w:tr>
        <w:tc>
          <w:tcPr>
            <w:tcW w:type="dxa" w:w="2409"/>
            <w:vAlign w:val="center"/>
            <w:shd w:val="clear" w:color="auto" w:fill="DEEAF1"/>
          </w:tcPr>
          <w:p>
            <w:pPr>
              <w:jc w:val="left"/>
            </w:pPr>
            <w:r/>
            <w:r>
              <w:rPr>
                <w:rFonts w:eastAsia="宋体" w:ascii="Arial" w:hAnsi="Arial"/>
                <w:rFonts w:ascii="Arial" w:hAnsi="Arial"/>
                <w:b/>
                <w:i w:val="0"/>
                <w:sz w:val="20"/>
              </w:rPr>
              <w:t>Full Name (BLOCK CAPITALS):</w:t>
            </w:r>
          </w:p>
        </w:tc>
        <w:tc>
          <w:tcPr>
            <w:tcW w:type="dxa" w:w="4818"/>
            <w:gridSpan w:val="2"/>
            <w:vAlign w:val="center"/>
          </w:tcPr>
          <w:p>
            <w:pPr>
              <w:jc w:val="left"/>
            </w:pPr>
            <w:r/>
            <w:r>
              <w:rPr>
                <w:rFonts w:eastAsia="宋体" w:ascii="Arial" w:hAnsi="Arial"/>
                <w:rFonts w:ascii="Arial" w:hAnsi="Arial"/>
                <w:b w:val="0"/>
                <w:i w:val="0"/>
                <w:sz w:val="20"/>
              </w:rPr>
            </w:r>
          </w:p>
        </w:tc>
        <w:tc>
          <w:tcPr>
            <w:tcW w:type="dxa" w:w="2409"/>
            <w:vAlign w:val="center"/>
          </w:tcPr>
          <w:p>
            <w:pPr>
              <w:jc w:val="left"/>
            </w:pPr>
            <w:r/>
            <w:r>
              <w:rPr>
                <w:rFonts w:eastAsia="宋体" w:ascii="Arial" w:hAnsi="Arial"/>
                <w:rFonts w:ascii="Arial" w:hAnsi="Arial"/>
                <w:b w:val="0"/>
                <w:i w:val="0"/>
                <w:sz w:val="20"/>
              </w:rPr>
            </w:r>
          </w:p>
        </w:tc>
      </w:tr>
    </w:tbl>
    <w:p/>
    <w:p>
      <w:pPr>
        <w:spacing w:before="0" w:after="40"/>
        <w:jc w:val="left"/>
      </w:pPr>
      <w:r>
        <w:rPr>
          <w:rFonts w:eastAsia="宋体" w:ascii="Arial" w:hAnsi="Arial"/>
          <w:rFonts w:ascii="Arial" w:hAnsi="Arial"/>
          <w:b w:val="0"/>
          <w:i/>
          <w:color w:val="606060"/>
          <w:sz w:val="17"/>
        </w:rPr>
        <w:t>This application form is the property of Jiangxi University of Finance and Economics. For queries, contact essex@jxufe.edu.cn. The programme is approved by the Ministry of Education of the People's Republic of China (Approval Nos. MOE36UK1A20262827N &amp; MOE36UK1A20262828N).</w:t>
      </w:r>
    </w:p>
    <w:p>
      <w:pPr>
        <w:spacing w:before="80" w:after="0"/>
        <w:pBdr>
          <w:bottom w:val="single" w:sz="6" w:space="1" w:color="1F497D"/>
        </w:pBdr>
      </w:pPr>
    </w:p>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